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EA25E" w14:textId="17F71814" w:rsidR="00237E1E" w:rsidRPr="00F56F8F" w:rsidRDefault="00186AE4" w:rsidP="00E54F84">
      <w:pPr>
        <w:tabs>
          <w:tab w:val="left" w:pos="7655"/>
          <w:tab w:val="left" w:pos="9214"/>
        </w:tabs>
        <w:rPr>
          <w:rFonts w:asciiTheme="minorHAnsi" w:hAnsiTheme="minorHAnsi" w:cstheme="minorHAnsi"/>
          <w:i/>
          <w:iCs/>
        </w:rPr>
      </w:pPr>
      <w:r w:rsidRPr="00CD7DF4">
        <w:rPr>
          <w:rFonts w:cs="Arial"/>
        </w:rPr>
        <w:t xml:space="preserve">This process </w:t>
      </w:r>
      <w:r w:rsidR="00EB5E6A" w:rsidRPr="00CD7DF4">
        <w:rPr>
          <w:rFonts w:cs="Arial"/>
        </w:rPr>
        <w:t>assist</w:t>
      </w:r>
      <w:r w:rsidR="00143AC2" w:rsidRPr="00CD7DF4">
        <w:rPr>
          <w:rFonts w:cs="Arial"/>
        </w:rPr>
        <w:t>s</w:t>
      </w:r>
      <w:r w:rsidR="00EB5E6A" w:rsidRPr="00CD7DF4">
        <w:rPr>
          <w:rFonts w:cs="Arial"/>
        </w:rPr>
        <w:t xml:space="preserve"> with </w:t>
      </w:r>
      <w:r w:rsidR="008B4272" w:rsidRPr="00CD7DF4">
        <w:rPr>
          <w:rFonts w:cs="Arial"/>
        </w:rPr>
        <w:t>determining whether to remove or retain a note disclosure</w:t>
      </w:r>
      <w:r w:rsidR="00237E1E" w:rsidRPr="00F56F8F">
        <w:rPr>
          <w:rFonts w:asciiTheme="minorHAnsi" w:hAnsiTheme="minorHAnsi" w:cstheme="minorHAnsi"/>
          <w:i/>
          <w:iCs/>
        </w:rPr>
        <w:t>.</w:t>
      </w:r>
    </w:p>
    <w:p w14:paraId="6D98E16E" w14:textId="38B42A5A" w:rsidR="007E4D4E" w:rsidRDefault="007E4D4E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57893892" w14:textId="4C2A612A" w:rsidR="00337405" w:rsidRDefault="00337405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48512" behindDoc="0" locked="0" layoutInCell="1" allowOverlap="1" wp14:anchorId="074A8E8E" wp14:editId="3EDEE553">
                <wp:simplePos x="0" y="0"/>
                <wp:positionH relativeFrom="margin">
                  <wp:posOffset>1378888</wp:posOffset>
                </wp:positionH>
                <wp:positionV relativeFrom="paragraph">
                  <wp:posOffset>85338</wp:posOffset>
                </wp:positionV>
                <wp:extent cx="3076575" cy="532738"/>
                <wp:effectExtent l="0" t="0" r="28575" b="20320"/>
                <wp:wrapNone/>
                <wp:docPr id="632819007" name="Text Box 632819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532738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58249A" w14:textId="2B493838" w:rsidR="00337405" w:rsidRPr="00DB60D6" w:rsidRDefault="00337405" w:rsidP="00337405">
                            <w:pPr>
                              <w:rPr>
                                <w:rFonts w:ascii="Lato" w:hAnsi="Lato"/>
                                <w:color w:val="FFFFFF" w:themeColor="background1"/>
                              </w:rPr>
                            </w:pPr>
                            <w:r w:rsidRPr="00164F5C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(D1)</w:t>
                            </w:r>
                            <w:r w:rsidRPr="00DB60D6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>Is the note</w:t>
                            </w:r>
                            <w:r w:rsid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identified as mandatory in the financial statement proforma?</w:t>
                            </w:r>
                          </w:p>
                          <w:p w14:paraId="008126CE" w14:textId="77777777" w:rsidR="00337405" w:rsidRPr="003965DE" w:rsidRDefault="00337405" w:rsidP="0033740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4A8E8E" id="Text Box 632819007" o:spid="_x0000_s1026" style="position:absolute;margin-left:108.55pt;margin-top:6.7pt;width:242.25pt;height:41.95pt;z-index:2532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" fillcolor="#e35205">
                <v:stroke joinstyle="miter"/>
                <v:textbox>
                  <w:txbxContent>
                    <w:p w14:paraId="7058249A" w14:textId="2B493838" w:rsidR="00337405" w:rsidRPr="00DB60D6" w:rsidRDefault="00337405" w:rsidP="00337405">
                      <w:pPr>
                        <w:rPr>
                          <w:rFonts w:ascii="Lato" w:hAnsi="Lato"/>
                          <w:color w:val="FFFFFF" w:themeColor="background1"/>
                        </w:rPr>
                      </w:pPr>
                      <w:r w:rsidRPr="00164F5C">
                        <w:rPr>
                          <w:rFonts w:ascii="Lato" w:hAnsi="Lato"/>
                          <w:b/>
                          <w:color w:val="FFFFFF" w:themeColor="background1"/>
                        </w:rPr>
                        <w:t>(D1)</w:t>
                      </w:r>
                      <w:r w:rsidRPr="00DB60D6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DB60D6">
                        <w:rPr>
                          <w:rFonts w:ascii="Lato" w:hAnsi="Lato"/>
                          <w:color w:val="FFFFFF" w:themeColor="background1"/>
                        </w:rPr>
                        <w:t>Is the note</w:t>
                      </w:r>
                      <w:r w:rsidR="00DB60D6">
                        <w:rPr>
                          <w:rFonts w:ascii="Lato" w:hAnsi="Lato"/>
                          <w:color w:val="FFFFFF" w:themeColor="background1"/>
                        </w:rPr>
                        <w:t xml:space="preserve"> identified as mandatory in the financial statement proforma?</w:t>
                      </w:r>
                    </w:p>
                    <w:p w14:paraId="008126CE" w14:textId="77777777" w:rsidR="00337405" w:rsidRPr="003965DE" w:rsidRDefault="00337405" w:rsidP="0033740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AF88985" w14:textId="5768D17A" w:rsidR="00337405" w:rsidRDefault="00211416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77184" behindDoc="0" locked="0" layoutInCell="1" allowOverlap="1" wp14:anchorId="6B3909C3" wp14:editId="6904E92D">
                <wp:simplePos x="0" y="0"/>
                <wp:positionH relativeFrom="column">
                  <wp:posOffset>8590501</wp:posOffset>
                </wp:positionH>
                <wp:positionV relativeFrom="paragraph">
                  <wp:posOffset>105271</wp:posOffset>
                </wp:positionV>
                <wp:extent cx="64494" cy="8340615"/>
                <wp:effectExtent l="19050" t="0" r="69215" b="60960"/>
                <wp:wrapNone/>
                <wp:docPr id="1521652031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94" cy="8340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BE07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76.4pt;margin-top:8.3pt;width:5.1pt;height:656.75pt;z-index:2532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 w:rsidR="00337405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53632" behindDoc="0" locked="0" layoutInCell="1" allowOverlap="1" wp14:anchorId="5D8DF48A" wp14:editId="53762733">
                <wp:simplePos x="0" y="0"/>
                <wp:positionH relativeFrom="column">
                  <wp:posOffset>4464657</wp:posOffset>
                </wp:positionH>
                <wp:positionV relativeFrom="paragraph">
                  <wp:posOffset>96686</wp:posOffset>
                </wp:positionV>
                <wp:extent cx="4126727" cy="8282"/>
                <wp:effectExtent l="0" t="0" r="26670" b="29845"/>
                <wp:wrapNone/>
                <wp:docPr id="129960449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6727" cy="82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C7E69A" id="Straight Connector 1" o:spid="_x0000_s1026" style="position:absolute;z-index:2532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1.55pt,7.6pt" to="676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 w:rsidR="00337405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56704" behindDoc="1" locked="0" layoutInCell="1" allowOverlap="1" wp14:anchorId="6F403F3F" wp14:editId="58F3E04C">
                <wp:simplePos x="0" y="0"/>
                <wp:positionH relativeFrom="margin">
                  <wp:posOffset>4524292</wp:posOffset>
                </wp:positionH>
                <wp:positionV relativeFrom="paragraph">
                  <wp:posOffset>143510</wp:posOffset>
                </wp:positionV>
                <wp:extent cx="429260" cy="228600"/>
                <wp:effectExtent l="0" t="0" r="0" b="0"/>
                <wp:wrapNone/>
                <wp:docPr id="820409173" name="Text Box 820409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CEBC95B" w14:textId="77777777" w:rsidR="00337405" w:rsidRPr="002D4648" w:rsidRDefault="00337405" w:rsidP="00337405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03F3F" id="_x0000_t202" coordsize="21600,21600" o:spt="202" path="m,l,21600r21600,l21600,xe">
                <v:stroke joinstyle="miter"/>
                <v:path gradientshapeok="t" o:connecttype="rect"/>
              </v:shapetype>
              <v:shape id="Text Box 820409173" o:spid="_x0000_s1027" type="#_x0000_t202" style="position:absolute;margin-left:356.25pt;margin-top:11.3pt;width:33.8pt;height:18pt;z-index:-2500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" filled="f" stroked="f" strokeweight=".5pt">
                <v:textbox>
                  <w:txbxContent>
                    <w:p w14:paraId="6CEBC95B" w14:textId="77777777" w:rsidR="00337405" w:rsidRPr="002D4648" w:rsidRDefault="00337405" w:rsidP="00337405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4714CA" w14:textId="47BF452A" w:rsidR="00337405" w:rsidRDefault="00337405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50560" behindDoc="0" locked="0" layoutInCell="1" allowOverlap="1" wp14:anchorId="40142A16" wp14:editId="404B4EBE">
                <wp:simplePos x="0" y="0"/>
                <wp:positionH relativeFrom="column">
                  <wp:posOffset>2790825</wp:posOffset>
                </wp:positionH>
                <wp:positionV relativeFrom="paragraph">
                  <wp:posOffset>147320</wp:posOffset>
                </wp:positionV>
                <wp:extent cx="0" cy="609600"/>
                <wp:effectExtent l="76200" t="0" r="57150" b="57150"/>
                <wp:wrapNone/>
                <wp:docPr id="547314151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FFB0F" id="Straight Arrow Connector 3" o:spid="_x0000_s1026" type="#_x0000_t32" style="position:absolute;margin-left:219.75pt;margin-top:11.6pt;width:0;height:48pt;z-index:2532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" strokecolor="windowText" strokeweight=".5pt">
                <v:stroke endarrow="block" joinstyle="miter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52608" behindDoc="0" locked="0" layoutInCell="1" allowOverlap="1" wp14:anchorId="5FFFFCA7" wp14:editId="63ADCB80">
                <wp:simplePos x="0" y="0"/>
                <wp:positionH relativeFrom="margin">
                  <wp:posOffset>2337683</wp:posOffset>
                </wp:positionH>
                <wp:positionV relativeFrom="paragraph">
                  <wp:posOffset>179594</wp:posOffset>
                </wp:positionV>
                <wp:extent cx="403860" cy="263525"/>
                <wp:effectExtent l="0" t="0" r="0" b="3175"/>
                <wp:wrapNone/>
                <wp:docPr id="189429107" name="Text Box 189429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DDA387" w14:textId="77777777" w:rsidR="00337405" w:rsidRPr="0096263D" w:rsidRDefault="00337405" w:rsidP="00337405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FFCA7" id="Text Box 189429107" o:spid="_x0000_s1028" type="#_x0000_t202" style="position:absolute;margin-left:184.05pt;margin-top:14.15pt;width:31.8pt;height:20.75pt;z-index:2532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" filled="f" stroked="f" strokeweight=".5pt">
                <v:textbox>
                  <w:txbxContent>
                    <w:p w14:paraId="05DDA387" w14:textId="77777777" w:rsidR="00337405" w:rsidRPr="0096263D" w:rsidRDefault="00337405" w:rsidP="00337405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8ED72E" w14:textId="518C197C" w:rsidR="00337405" w:rsidRDefault="00337405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2D427B6D" w14:textId="01CF3CAE" w:rsidR="00337405" w:rsidRDefault="00337405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7209012D" w14:textId="258357FB" w:rsidR="007E4D4E" w:rsidRDefault="00EB5E6A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44064" behindDoc="0" locked="0" layoutInCell="1" allowOverlap="1" wp14:anchorId="34EEBA57" wp14:editId="7B505517">
                <wp:simplePos x="0" y="0"/>
                <wp:positionH relativeFrom="margin">
                  <wp:posOffset>5002005</wp:posOffset>
                </wp:positionH>
                <wp:positionV relativeFrom="paragraph">
                  <wp:posOffset>65129</wp:posOffset>
                </wp:positionV>
                <wp:extent cx="3020695" cy="676275"/>
                <wp:effectExtent l="0" t="0" r="27305" b="28575"/>
                <wp:wrapNone/>
                <wp:docPr id="42314434" name="Text Box 42314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0695" cy="6762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205100" w14:textId="3E8461CA" w:rsidR="008B4272" w:rsidRPr="00DB60D6" w:rsidRDefault="007C7EDD" w:rsidP="003E36DA">
                            <w:pPr>
                              <w:rPr>
                                <w:rFonts w:ascii="Lato" w:hAnsi="Lato"/>
                                <w:color w:val="FFFFFF" w:themeColor="background1"/>
                              </w:rPr>
                            </w:pPr>
                            <w:r w:rsidRPr="00164F5C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(</w:t>
                            </w:r>
                            <w:r w:rsidR="003E2620" w:rsidRPr="00164F5C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D3</w:t>
                            </w:r>
                            <w:r w:rsidRPr="00164F5C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)</w:t>
                            </w:r>
                            <w:r w:rsidRPr="003E2620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4272"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>Did the change result in a material change to the information during the period?</w:t>
                            </w:r>
                          </w:p>
                          <w:p w14:paraId="6D1FE0AF" w14:textId="6ED02977" w:rsidR="007C7EDD" w:rsidRPr="0032367E" w:rsidRDefault="007C7EDD" w:rsidP="007C7ED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EEBA57" id="Text Box 42314434" o:spid="_x0000_s1029" style="position:absolute;margin-left:393.85pt;margin-top:5.15pt;width:237.85pt;height:53.25pt;z-index:253144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" fillcolor="#e35205">
                <v:stroke joinstyle="miter"/>
                <v:textbox>
                  <w:txbxContent>
                    <w:p w14:paraId="2C205100" w14:textId="3E8461CA" w:rsidR="008B4272" w:rsidRPr="00DB60D6" w:rsidRDefault="007C7EDD" w:rsidP="003E36DA">
                      <w:pPr>
                        <w:rPr>
                          <w:rFonts w:ascii="Lato" w:hAnsi="Lato"/>
                          <w:color w:val="FFFFFF" w:themeColor="background1"/>
                        </w:rPr>
                      </w:pPr>
                      <w:r w:rsidRPr="00164F5C">
                        <w:rPr>
                          <w:rFonts w:ascii="Lato" w:hAnsi="Lato"/>
                          <w:b/>
                          <w:color w:val="FFFFFF" w:themeColor="background1"/>
                        </w:rPr>
                        <w:t>(</w:t>
                      </w:r>
                      <w:r w:rsidR="003E2620" w:rsidRPr="00164F5C">
                        <w:rPr>
                          <w:rFonts w:ascii="Lato" w:hAnsi="Lato"/>
                          <w:b/>
                          <w:color w:val="FFFFFF" w:themeColor="background1"/>
                        </w:rPr>
                        <w:t>D3</w:t>
                      </w:r>
                      <w:r w:rsidRPr="00164F5C">
                        <w:rPr>
                          <w:rFonts w:ascii="Lato" w:hAnsi="Lato"/>
                          <w:b/>
                          <w:color w:val="FFFFFF" w:themeColor="background1"/>
                        </w:rPr>
                        <w:t>)</w:t>
                      </w:r>
                      <w:r w:rsidRPr="003E2620">
                        <w:rPr>
                          <w:rFonts w:ascii="Lato" w:hAnsi="Lato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8B4272" w:rsidRPr="00DB60D6">
                        <w:rPr>
                          <w:rFonts w:ascii="Lato" w:hAnsi="Lato"/>
                          <w:color w:val="FFFFFF" w:themeColor="background1"/>
                        </w:rPr>
                        <w:t>Did the change result in a material change to the information during the period?</w:t>
                      </w:r>
                    </w:p>
                    <w:p w14:paraId="6D1FE0AF" w14:textId="6ED02977" w:rsidR="007C7EDD" w:rsidRPr="0032367E" w:rsidRDefault="007C7EDD" w:rsidP="007C7EDD">
                      <w:pPr>
                        <w:spacing w:after="0"/>
                        <w:jc w:val="center"/>
                        <w:rPr>
                          <w:rFonts w:ascii="Lato" w:hAnsi="Lato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93888" behindDoc="0" locked="0" layoutInCell="1" allowOverlap="1" wp14:anchorId="36329C64" wp14:editId="03B819F0">
                <wp:simplePos x="0" y="0"/>
                <wp:positionH relativeFrom="margin">
                  <wp:posOffset>1381125</wp:posOffset>
                </wp:positionH>
                <wp:positionV relativeFrom="paragraph">
                  <wp:posOffset>41909</wp:posOffset>
                </wp:positionV>
                <wp:extent cx="3076575" cy="676275"/>
                <wp:effectExtent l="0" t="0" r="28575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6762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1C6EB3" w14:textId="4A37B148" w:rsidR="008B4272" w:rsidRPr="00DB60D6" w:rsidRDefault="00DD7FD1" w:rsidP="008B4272">
                            <w:pPr>
                              <w:rPr>
                                <w:rFonts w:ascii="Lato" w:hAnsi="Lato"/>
                              </w:rPr>
                            </w:pPr>
                            <w:r w:rsidRPr="00164F5C">
                              <w:rPr>
                                <w:rFonts w:ascii="Lato" w:hAnsi="Lato"/>
                                <w:b/>
                              </w:rPr>
                              <w:t>(</w:t>
                            </w:r>
                            <w:r w:rsidR="003E2620" w:rsidRPr="00164F5C">
                              <w:rPr>
                                <w:rFonts w:ascii="Lato" w:hAnsi="Lato"/>
                                <w:b/>
                              </w:rPr>
                              <w:t>D2</w:t>
                            </w:r>
                            <w:r w:rsidRPr="00164F5C">
                              <w:rPr>
                                <w:rFonts w:ascii="Lato" w:hAnsi="Lato"/>
                                <w:b/>
                              </w:rPr>
                              <w:t>)</w:t>
                            </w:r>
                            <w:r w:rsidRPr="003E262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4272" w:rsidRPr="00DB60D6">
                              <w:rPr>
                                <w:rFonts w:ascii="Lato" w:hAnsi="Lato"/>
                              </w:rPr>
                              <w:t xml:space="preserve">Has any </w:t>
                            </w:r>
                            <w:r w:rsidR="008805C2" w:rsidRPr="00DB60D6">
                              <w:rPr>
                                <w:rFonts w:ascii="Lato" w:hAnsi="Lato"/>
                              </w:rPr>
                              <w:t xml:space="preserve">accounting </w:t>
                            </w:r>
                            <w:r w:rsidR="008B4272" w:rsidRPr="00DB60D6">
                              <w:rPr>
                                <w:rFonts w:ascii="Lato" w:hAnsi="Lato"/>
                              </w:rPr>
                              <w:t>policy or calculation methodology changed for the financial statement item</w:t>
                            </w:r>
                            <w:r w:rsidR="00EB5E6A" w:rsidRPr="00DB60D6">
                              <w:rPr>
                                <w:rFonts w:ascii="Lato" w:hAnsi="Lato"/>
                              </w:rPr>
                              <w:t xml:space="preserve"> during the period?</w:t>
                            </w:r>
                            <w:r w:rsidR="008B4272" w:rsidRPr="00DB60D6">
                              <w:rPr>
                                <w:rFonts w:ascii="Lato" w:hAnsi="Lato"/>
                              </w:rPr>
                              <w:t xml:space="preserve"> </w:t>
                            </w:r>
                          </w:p>
                          <w:p w14:paraId="7ABB50F5" w14:textId="06CF9D2D" w:rsidR="00DD7FD1" w:rsidRPr="003965DE" w:rsidRDefault="00DD7FD1" w:rsidP="00DD7FD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329C64" id="Text Box 10" o:spid="_x0000_s1030" style="position:absolute;margin-left:108.75pt;margin-top:3.3pt;width:242.25pt;height:53.25pt;z-index:25309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" fillcolor="#e35205" strokecolor="black [1600]">
                <v:stroke joinstyle="miter"/>
                <v:textbox>
                  <w:txbxContent>
                    <w:p w14:paraId="3D1C6EB3" w14:textId="4A37B148" w:rsidR="008B4272" w:rsidRPr="00DB60D6" w:rsidRDefault="00DD7FD1" w:rsidP="008B4272">
                      <w:pPr>
                        <w:rPr>
                          <w:rFonts w:ascii="Lato" w:hAnsi="Lato"/>
                        </w:rPr>
                      </w:pPr>
                      <w:r w:rsidRPr="00164F5C">
                        <w:rPr>
                          <w:rFonts w:ascii="Lato" w:hAnsi="Lato"/>
                          <w:b/>
                        </w:rPr>
                        <w:t>(</w:t>
                      </w:r>
                      <w:r w:rsidR="003E2620" w:rsidRPr="00164F5C">
                        <w:rPr>
                          <w:rFonts w:ascii="Lato" w:hAnsi="Lato"/>
                          <w:b/>
                        </w:rPr>
                        <w:t>D2</w:t>
                      </w:r>
                      <w:r w:rsidRPr="00164F5C">
                        <w:rPr>
                          <w:rFonts w:ascii="Lato" w:hAnsi="Lato"/>
                          <w:b/>
                        </w:rPr>
                        <w:t>)</w:t>
                      </w:r>
                      <w:r w:rsidRPr="003E2620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8B4272" w:rsidRPr="00DB60D6">
                        <w:rPr>
                          <w:rFonts w:ascii="Lato" w:hAnsi="Lato"/>
                        </w:rPr>
                        <w:t xml:space="preserve">Has any </w:t>
                      </w:r>
                      <w:r w:rsidR="008805C2" w:rsidRPr="00DB60D6">
                        <w:rPr>
                          <w:rFonts w:ascii="Lato" w:hAnsi="Lato"/>
                        </w:rPr>
                        <w:t xml:space="preserve">accounting </w:t>
                      </w:r>
                      <w:r w:rsidR="008B4272" w:rsidRPr="00DB60D6">
                        <w:rPr>
                          <w:rFonts w:ascii="Lato" w:hAnsi="Lato"/>
                        </w:rPr>
                        <w:t>policy or calculation methodology changed for the financial statement item</w:t>
                      </w:r>
                      <w:r w:rsidR="00EB5E6A" w:rsidRPr="00DB60D6">
                        <w:rPr>
                          <w:rFonts w:ascii="Lato" w:hAnsi="Lato"/>
                        </w:rPr>
                        <w:t xml:space="preserve"> during the period?</w:t>
                      </w:r>
                      <w:r w:rsidR="008B4272" w:rsidRPr="00DB60D6">
                        <w:rPr>
                          <w:rFonts w:ascii="Lato" w:hAnsi="Lato"/>
                        </w:rPr>
                        <w:t xml:space="preserve"> </w:t>
                      </w:r>
                    </w:p>
                    <w:p w14:paraId="7ABB50F5" w14:textId="06CF9D2D" w:rsidR="00DD7FD1" w:rsidRPr="003965DE" w:rsidRDefault="00DD7FD1" w:rsidP="00DD7FD1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1014455" w14:textId="3D1304D0" w:rsidR="00F2717F" w:rsidRPr="00D75611" w:rsidRDefault="00337405" w:rsidP="00E54F84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59776" behindDoc="0" locked="0" layoutInCell="1" allowOverlap="1" wp14:anchorId="49113C35" wp14:editId="412F435D">
                <wp:simplePos x="0" y="0"/>
                <wp:positionH relativeFrom="column">
                  <wp:posOffset>8062623</wp:posOffset>
                </wp:positionH>
                <wp:positionV relativeFrom="paragraph">
                  <wp:posOffset>168330</wp:posOffset>
                </wp:positionV>
                <wp:extent cx="517415" cy="0"/>
                <wp:effectExtent l="0" t="76200" r="16510" b="95250"/>
                <wp:wrapNone/>
                <wp:docPr id="1570752694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41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7D5B4" id="Straight Arrow Connector 2" o:spid="_x0000_s1026" type="#_x0000_t32" style="position:absolute;margin-left:634.85pt;margin-top:13.25pt;width:40.75pt;height:0;z-index:2532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" strokecolor="windowText" strokeweight=".5pt">
                <v:stroke endarrow="block" joinstyle="miter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76480" behindDoc="1" locked="0" layoutInCell="1" allowOverlap="1" wp14:anchorId="44C624D5" wp14:editId="70292744">
                <wp:simplePos x="0" y="0"/>
                <wp:positionH relativeFrom="margin">
                  <wp:posOffset>8043766</wp:posOffset>
                </wp:positionH>
                <wp:positionV relativeFrom="paragraph">
                  <wp:posOffset>160324</wp:posOffset>
                </wp:positionV>
                <wp:extent cx="452755" cy="341630"/>
                <wp:effectExtent l="0" t="0" r="0" b="127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C5E7A" w14:textId="77777777" w:rsidR="007D0530" w:rsidRPr="00E10A91" w:rsidRDefault="007D0530" w:rsidP="007D0530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624D5" id="Text Box 120" o:spid="_x0000_s1031" type="#_x0000_t202" style="position:absolute;margin-left:633.35pt;margin-top:12.6pt;width:35.65pt;height:26.9pt;z-index:-250240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" filled="f" stroked="f" strokeweight=".5pt">
                <v:textbox>
                  <w:txbxContent>
                    <w:p w14:paraId="590C5E7A" w14:textId="77777777" w:rsidR="007D0530" w:rsidRPr="00E10A91" w:rsidRDefault="007D0530" w:rsidP="007D0530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54656" behindDoc="0" locked="0" layoutInCell="1" allowOverlap="1" wp14:anchorId="6BA43DF8" wp14:editId="28EC62A5">
                <wp:simplePos x="0" y="0"/>
                <wp:positionH relativeFrom="column">
                  <wp:posOffset>4456126</wp:posOffset>
                </wp:positionH>
                <wp:positionV relativeFrom="paragraph">
                  <wp:posOffset>142074</wp:posOffset>
                </wp:positionV>
                <wp:extent cx="517415" cy="0"/>
                <wp:effectExtent l="0" t="76200" r="16510" b="95250"/>
                <wp:wrapNone/>
                <wp:docPr id="94788606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4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15D9E6" id="Straight Arrow Connector 2" o:spid="_x0000_s1026" type="#_x0000_t32" style="position:absolute;margin-left:350.9pt;margin-top:11.2pt;width:40.75pt;height:0;z-index:2532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0850E8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10272" behindDoc="1" locked="0" layoutInCell="1" allowOverlap="1" wp14:anchorId="69C04AD7" wp14:editId="47BDE56C">
                <wp:simplePos x="0" y="0"/>
                <wp:positionH relativeFrom="margin">
                  <wp:posOffset>4423437</wp:posOffset>
                </wp:positionH>
                <wp:positionV relativeFrom="paragraph">
                  <wp:posOffset>118110</wp:posOffset>
                </wp:positionV>
                <wp:extent cx="429260" cy="22860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87F01D" w14:textId="77777777" w:rsidR="00E751E9" w:rsidRPr="002D4648" w:rsidRDefault="00E751E9" w:rsidP="00E751E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AD7" id="Text Box 59" o:spid="_x0000_s1032" type="#_x0000_t202" style="position:absolute;margin-left:348.3pt;margin-top:9.3pt;width:33.8pt;height:18pt;z-index:-250206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" filled="f" stroked="f" strokeweight=".5pt">
                <v:textbox>
                  <w:txbxContent>
                    <w:p w14:paraId="5987F01D" w14:textId="77777777" w:rsidR="00E751E9" w:rsidRPr="002D4648" w:rsidRDefault="00E751E9" w:rsidP="00E751E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A76265" w14:textId="2B9822CF" w:rsidR="00EA0AFB" w:rsidRPr="00D75611" w:rsidRDefault="000850E8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25984" behindDoc="0" locked="0" layoutInCell="1" allowOverlap="1" wp14:anchorId="02EBC43D" wp14:editId="445784CC">
                <wp:simplePos x="0" y="0"/>
                <wp:positionH relativeFrom="column">
                  <wp:posOffset>6278880</wp:posOffset>
                </wp:positionH>
                <wp:positionV relativeFrom="paragraph">
                  <wp:posOffset>229870</wp:posOffset>
                </wp:positionV>
                <wp:extent cx="0" cy="609600"/>
                <wp:effectExtent l="76200" t="0" r="57150" b="57150"/>
                <wp:wrapNone/>
                <wp:docPr id="596985402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1FBF7C" id="Straight Arrow Connector 3" o:spid="_x0000_s1026" type="#_x0000_t32" style="position:absolute;margin-left:494.4pt;margin-top:18.1pt;width:0;height:48pt;z-index:2532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" strokecolor="windowText" strokeweight=".5pt">
                <v:stroke endarrow="block" joinstyle="miter"/>
              </v:shape>
            </w:pict>
          </mc:Fallback>
        </mc:AlternateContent>
      </w:r>
      <w:r w:rsidR="004206FD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20864" behindDoc="0" locked="0" layoutInCell="1" allowOverlap="1" wp14:anchorId="7B1F6475" wp14:editId="42CF63F4">
                <wp:simplePos x="0" y="0"/>
                <wp:positionH relativeFrom="column">
                  <wp:posOffset>2770505</wp:posOffset>
                </wp:positionH>
                <wp:positionV relativeFrom="paragraph">
                  <wp:posOffset>230505</wp:posOffset>
                </wp:positionV>
                <wp:extent cx="0" cy="609600"/>
                <wp:effectExtent l="76200" t="0" r="57150" b="57150"/>
                <wp:wrapNone/>
                <wp:docPr id="1283770818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02ABFE" id="Straight Arrow Connector 3" o:spid="_x0000_s1026" type="#_x0000_t32" style="position:absolute;margin-left:218.15pt;margin-top:18.15pt;width:0;height:48pt;z-index:2532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3B6F6D90" w14:textId="7B131567" w:rsidR="00237E1E" w:rsidRDefault="00143AC2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17440" behindDoc="0" locked="0" layoutInCell="1" allowOverlap="1" wp14:anchorId="3F5A2EFB" wp14:editId="54E49B45">
                <wp:simplePos x="0" y="0"/>
                <wp:positionH relativeFrom="margin">
                  <wp:posOffset>2352675</wp:posOffset>
                </wp:positionH>
                <wp:positionV relativeFrom="paragraph">
                  <wp:posOffset>140335</wp:posOffset>
                </wp:positionV>
                <wp:extent cx="403860" cy="263525"/>
                <wp:effectExtent l="0" t="0" r="0" b="31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FBD45" w14:textId="77777777" w:rsidR="00D05ADC" w:rsidRPr="0096263D" w:rsidRDefault="00D05ADC" w:rsidP="00D05ADC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A2EFB" id="Text Box 6" o:spid="_x0000_s1033" type="#_x0000_t202" style="position:absolute;margin-left:185.25pt;margin-top:11.05pt;width:31.8pt;height:20.75pt;z-index:25311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" filled="f" stroked="f" strokeweight=".5pt">
                <v:textbox>
                  <w:txbxContent>
                    <w:p w14:paraId="156FBD45" w14:textId="77777777" w:rsidR="00D05ADC" w:rsidRPr="0096263D" w:rsidRDefault="00D05ADC" w:rsidP="00D05ADC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50E8"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23936" behindDoc="0" locked="0" layoutInCell="1" allowOverlap="1" wp14:anchorId="5C080B84" wp14:editId="27D90D71">
                <wp:simplePos x="0" y="0"/>
                <wp:positionH relativeFrom="rightMargin">
                  <wp:posOffset>-3901440</wp:posOffset>
                </wp:positionH>
                <wp:positionV relativeFrom="paragraph">
                  <wp:posOffset>119380</wp:posOffset>
                </wp:positionV>
                <wp:extent cx="421005" cy="295275"/>
                <wp:effectExtent l="0" t="0" r="0" b="0"/>
                <wp:wrapNone/>
                <wp:docPr id="1877777840" name="Text Box 1877777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BC7E9A" w14:textId="77777777" w:rsidR="000850E8" w:rsidRPr="000850E8" w:rsidRDefault="000850E8" w:rsidP="000850E8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0850E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80B84" id="Text Box 1877777840" o:spid="_x0000_s1034" type="#_x0000_t202" style="position:absolute;margin-left:-307.2pt;margin-top:9.4pt;width:33.15pt;height:23.25pt;z-index:2532239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" filled="f" stroked="f" strokeweight=".5pt">
                <v:textbox>
                  <w:txbxContent>
                    <w:p w14:paraId="7ABC7E9A" w14:textId="77777777" w:rsidR="000850E8" w:rsidRPr="000850E8" w:rsidRDefault="000850E8" w:rsidP="000850E8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0850E8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601E58" w14:textId="3DCE3643" w:rsidR="00237E1E" w:rsidRDefault="00237E1E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09AC018B" w14:textId="04B31C0C" w:rsidR="00164F5C" w:rsidRDefault="00164F5C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66944" behindDoc="0" locked="0" layoutInCell="1" allowOverlap="1" wp14:anchorId="598B0A69" wp14:editId="5D149229">
                <wp:simplePos x="0" y="0"/>
                <wp:positionH relativeFrom="margin">
                  <wp:posOffset>1395095</wp:posOffset>
                </wp:positionH>
                <wp:positionV relativeFrom="paragraph">
                  <wp:posOffset>111429</wp:posOffset>
                </wp:positionV>
                <wp:extent cx="5591175" cy="1407381"/>
                <wp:effectExtent l="0" t="0" r="28575" b="21590"/>
                <wp:wrapNone/>
                <wp:docPr id="444837496" name="Text Box 444837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140738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DE4482" w14:textId="0AFD3131" w:rsidR="00164F5C" w:rsidRDefault="00164F5C" w:rsidP="00164F5C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</w:rPr>
                            </w:pPr>
                            <w:r w:rsidRPr="00164F5C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(D4)</w:t>
                            </w:r>
                            <w:r w:rsidRPr="003E2620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Could the omission/removal of the information influence the understanding or decisions of the 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</w:rPr>
                              <w:t>following</w:t>
                            </w:r>
                            <w:r w:rsidR="002466FF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primary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users of the </w:t>
                            </w:r>
                            <w:r w:rsidR="002466FF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agency 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</w:rPr>
                              <w:t>financial statements</w:t>
                            </w:r>
                            <w:r w:rsidR="00A010B3">
                              <w:rPr>
                                <w:rFonts w:ascii="Lato" w:hAnsi="Lato"/>
                                <w:color w:val="FFFFFF" w:themeColor="background1"/>
                              </w:rPr>
                              <w:t>?</w:t>
                            </w:r>
                          </w:p>
                          <w:p w14:paraId="3737E88A" w14:textId="390E93A3" w:rsidR="00164F5C" w:rsidRPr="00164F5C" w:rsidRDefault="00164F5C" w:rsidP="00164F5C">
                            <w:pPr>
                              <w:pStyle w:val="ListParagraph"/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ascii="Lato" w:hAnsi="Lato"/>
                              </w:rPr>
                            </w:pPr>
                            <w:r w:rsidRPr="00164F5C">
                              <w:rPr>
                                <w:rFonts w:ascii="Lato" w:hAnsi="Lato"/>
                                <w:color w:val="FFFFFF" w:themeColor="background1"/>
                              </w:rPr>
                              <w:t>Ministers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and the Government </w:t>
                            </w:r>
                          </w:p>
                          <w:p w14:paraId="672B7B72" w14:textId="6F774FB3" w:rsidR="002466FF" w:rsidRPr="002466FF" w:rsidRDefault="002466FF" w:rsidP="00164F5C">
                            <w:pPr>
                              <w:pStyle w:val="ListParagraph"/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ascii="Lato" w:hAnsi="Lato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</w:rPr>
                              <w:t>g</w:t>
                            </w:r>
                            <w:r w:rsidR="00164F5C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rantor 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</w:rPr>
                              <w:t>(i.e. Commonwealth Government)</w:t>
                            </w:r>
                          </w:p>
                          <w:p w14:paraId="35BA35C6" w14:textId="6DB938DB" w:rsidR="00164F5C" w:rsidRPr="002466FF" w:rsidRDefault="002466FF" w:rsidP="00164F5C">
                            <w:pPr>
                              <w:pStyle w:val="ListParagraph"/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ascii="Lato" w:hAnsi="Lato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</w:rPr>
                              <w:t>taxpayers and the public</w:t>
                            </w:r>
                          </w:p>
                          <w:p w14:paraId="760FDFEB" w14:textId="352C3C22" w:rsidR="002466FF" w:rsidRDefault="002466FF" w:rsidP="00164F5C">
                            <w:pPr>
                              <w:pStyle w:val="ListParagraph"/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</w:rPr>
                            </w:pPr>
                            <w:r w:rsidRPr="002466FF">
                              <w:rPr>
                                <w:rFonts w:ascii="Lato" w:hAnsi="Lato"/>
                                <w:color w:val="FFFFFF" w:themeColor="background1"/>
                              </w:rPr>
                              <w:t>external providers of goods and services</w:t>
                            </w:r>
                          </w:p>
                          <w:p w14:paraId="7FAC779A" w14:textId="43751AE4" w:rsidR="002466FF" w:rsidRPr="002466FF" w:rsidRDefault="002466FF" w:rsidP="002466FF">
                            <w:pPr>
                              <w:pStyle w:val="ListParagraph"/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</w:rPr>
                              <w:t>beneficiaries and other recipients of goods and services provided by agency</w:t>
                            </w:r>
                          </w:p>
                          <w:p w14:paraId="19F71116" w14:textId="77777777" w:rsidR="00164F5C" w:rsidRPr="00AD7D19" w:rsidRDefault="00164F5C" w:rsidP="00164F5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8B0A69" id="Text Box 444837496" o:spid="_x0000_s1035" style="position:absolute;margin-left:109.85pt;margin-top:8.75pt;width:440.25pt;height:110.8pt;z-index:2532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" fillcolor="#e35205">
                <v:stroke joinstyle="miter"/>
                <v:textbox>
                  <w:txbxContent>
                    <w:p w14:paraId="70DE4482" w14:textId="0AFD3131" w:rsidR="00164F5C" w:rsidRDefault="00164F5C" w:rsidP="00164F5C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</w:rPr>
                      </w:pPr>
                      <w:r w:rsidRPr="00164F5C">
                        <w:rPr>
                          <w:rFonts w:ascii="Lato" w:hAnsi="Lato"/>
                          <w:b/>
                          <w:color w:val="FFFFFF" w:themeColor="background1"/>
                        </w:rPr>
                        <w:t>(D4)</w:t>
                      </w:r>
                      <w:r w:rsidRPr="003E2620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DB60D6">
                        <w:rPr>
                          <w:rFonts w:ascii="Lato" w:hAnsi="Lato"/>
                          <w:color w:val="FFFFFF" w:themeColor="background1"/>
                        </w:rPr>
                        <w:t xml:space="preserve">Could the omission/removal of the information influence the understanding or decisions of the </w:t>
                      </w:r>
                      <w:r>
                        <w:rPr>
                          <w:rFonts w:ascii="Lato" w:hAnsi="Lato"/>
                          <w:color w:val="FFFFFF" w:themeColor="background1"/>
                        </w:rPr>
                        <w:t>following</w:t>
                      </w:r>
                      <w:r w:rsidR="002466FF">
                        <w:rPr>
                          <w:rFonts w:ascii="Lato" w:hAnsi="Lato"/>
                          <w:color w:val="FFFFFF" w:themeColor="background1"/>
                        </w:rPr>
                        <w:t xml:space="preserve"> primary</w:t>
                      </w:r>
                      <w:r>
                        <w:rPr>
                          <w:rFonts w:ascii="Lato" w:hAnsi="Lato"/>
                          <w:color w:val="FFFFFF" w:themeColor="background1"/>
                        </w:rPr>
                        <w:t xml:space="preserve"> users of the </w:t>
                      </w:r>
                      <w:r w:rsidR="002466FF">
                        <w:rPr>
                          <w:rFonts w:ascii="Lato" w:hAnsi="Lato"/>
                          <w:color w:val="FFFFFF" w:themeColor="background1"/>
                        </w:rPr>
                        <w:t xml:space="preserve">agency </w:t>
                      </w:r>
                      <w:r>
                        <w:rPr>
                          <w:rFonts w:ascii="Lato" w:hAnsi="Lato"/>
                          <w:color w:val="FFFFFF" w:themeColor="background1"/>
                        </w:rPr>
                        <w:t>financial statements</w:t>
                      </w:r>
                      <w:r w:rsidR="00A010B3">
                        <w:rPr>
                          <w:rFonts w:ascii="Lato" w:hAnsi="Lato"/>
                          <w:color w:val="FFFFFF" w:themeColor="background1"/>
                        </w:rPr>
                        <w:t>?</w:t>
                      </w:r>
                    </w:p>
                    <w:p w14:paraId="3737E88A" w14:textId="390E93A3" w:rsidR="00164F5C" w:rsidRPr="00164F5C" w:rsidRDefault="00164F5C" w:rsidP="00164F5C">
                      <w:pPr>
                        <w:pStyle w:val="ListParagraph"/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ascii="Lato" w:hAnsi="Lato"/>
                        </w:rPr>
                      </w:pPr>
                      <w:r w:rsidRPr="00164F5C">
                        <w:rPr>
                          <w:rFonts w:ascii="Lato" w:hAnsi="Lato"/>
                          <w:color w:val="FFFFFF" w:themeColor="background1"/>
                        </w:rPr>
                        <w:t>Ministers</w:t>
                      </w:r>
                      <w:r>
                        <w:rPr>
                          <w:rFonts w:ascii="Lato" w:hAnsi="Lato"/>
                          <w:color w:val="FFFFFF" w:themeColor="background1"/>
                        </w:rPr>
                        <w:t xml:space="preserve"> and the Government </w:t>
                      </w:r>
                    </w:p>
                    <w:p w14:paraId="672B7B72" w14:textId="6F774FB3" w:rsidR="002466FF" w:rsidRPr="002466FF" w:rsidRDefault="002466FF" w:rsidP="00164F5C">
                      <w:pPr>
                        <w:pStyle w:val="ListParagraph"/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ascii="Lato" w:hAnsi="Lato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</w:rPr>
                        <w:t>g</w:t>
                      </w:r>
                      <w:r w:rsidR="00164F5C">
                        <w:rPr>
                          <w:rFonts w:ascii="Lato" w:hAnsi="Lato"/>
                          <w:color w:val="FFFFFF" w:themeColor="background1"/>
                        </w:rPr>
                        <w:t xml:space="preserve">rantor </w:t>
                      </w:r>
                      <w:r>
                        <w:rPr>
                          <w:rFonts w:ascii="Lato" w:hAnsi="Lato"/>
                          <w:color w:val="FFFFFF" w:themeColor="background1"/>
                        </w:rPr>
                        <w:t>(i.e. Commonwealth Government)</w:t>
                      </w:r>
                    </w:p>
                    <w:p w14:paraId="35BA35C6" w14:textId="6DB938DB" w:rsidR="00164F5C" w:rsidRPr="002466FF" w:rsidRDefault="002466FF" w:rsidP="00164F5C">
                      <w:pPr>
                        <w:pStyle w:val="ListParagraph"/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ascii="Lato" w:hAnsi="Lato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</w:rPr>
                        <w:t>taxpayers and the public</w:t>
                      </w:r>
                    </w:p>
                    <w:p w14:paraId="760FDFEB" w14:textId="352C3C22" w:rsidR="002466FF" w:rsidRDefault="002466FF" w:rsidP="00164F5C">
                      <w:pPr>
                        <w:pStyle w:val="ListParagraph"/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ascii="Lato" w:hAnsi="Lato"/>
                          <w:color w:val="FFFFFF" w:themeColor="background1"/>
                        </w:rPr>
                      </w:pPr>
                      <w:r w:rsidRPr="002466FF">
                        <w:rPr>
                          <w:rFonts w:ascii="Lato" w:hAnsi="Lato"/>
                          <w:color w:val="FFFFFF" w:themeColor="background1"/>
                        </w:rPr>
                        <w:t>external providers of goods and services</w:t>
                      </w:r>
                    </w:p>
                    <w:p w14:paraId="7FAC779A" w14:textId="43751AE4" w:rsidR="002466FF" w:rsidRPr="002466FF" w:rsidRDefault="002466FF" w:rsidP="002466FF">
                      <w:pPr>
                        <w:pStyle w:val="ListParagraph"/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ascii="Lato" w:hAnsi="Lato"/>
                          <w:color w:val="FFFFFF" w:themeColor="background1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</w:rPr>
                        <w:t>beneficiaries and other recipients of goods and services provided by agency</w:t>
                      </w:r>
                    </w:p>
                    <w:p w14:paraId="19F71116" w14:textId="77777777" w:rsidR="00164F5C" w:rsidRPr="00AD7D19" w:rsidRDefault="00164F5C" w:rsidP="00164F5C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68FB1F7" w14:textId="4AFDC674" w:rsidR="00164F5C" w:rsidRDefault="00164F5C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6D609243" w14:textId="7428A471" w:rsidR="00164F5C" w:rsidRDefault="00164F5C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74999848" w14:textId="7E45CBEE" w:rsidR="00164F5C" w:rsidRDefault="002466FF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8992" behindDoc="0" locked="0" layoutInCell="1" allowOverlap="1" wp14:anchorId="1444E140" wp14:editId="2E16CF86">
                <wp:simplePos x="0" y="0"/>
                <wp:positionH relativeFrom="column">
                  <wp:posOffset>6972935</wp:posOffset>
                </wp:positionH>
                <wp:positionV relativeFrom="paragraph">
                  <wp:posOffset>85725</wp:posOffset>
                </wp:positionV>
                <wp:extent cx="1628140" cy="15875"/>
                <wp:effectExtent l="0" t="76200" r="29210" b="79375"/>
                <wp:wrapNone/>
                <wp:docPr id="1991917122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8140" cy="158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7A7BEE" id="Straight Arrow Connector 5" o:spid="_x0000_s1026" type="#_x0000_t32" style="position:absolute;margin-left:549.05pt;margin-top:6.75pt;width:128.2pt;height:1.25pt;flip:y;z-index:2532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" strokecolor="windowText" strokeweight=".5pt">
                <v:stroke endarrow="block" joinstyle="miter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71040" behindDoc="1" locked="0" layoutInCell="1" allowOverlap="1" wp14:anchorId="77481156" wp14:editId="56AD7713">
                <wp:simplePos x="0" y="0"/>
                <wp:positionH relativeFrom="margin">
                  <wp:posOffset>7028953</wp:posOffset>
                </wp:positionH>
                <wp:positionV relativeFrom="paragraph">
                  <wp:posOffset>36471</wp:posOffset>
                </wp:positionV>
                <wp:extent cx="452755" cy="341630"/>
                <wp:effectExtent l="0" t="0" r="0" b="1270"/>
                <wp:wrapNone/>
                <wp:docPr id="1558307165" name="Text Box 1558307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E2AEF14" w14:textId="77777777" w:rsidR="002466FF" w:rsidRPr="00E10A91" w:rsidRDefault="002466FF" w:rsidP="002466FF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81156" id="Text Box 1558307165" o:spid="_x0000_s1036" type="#_x0000_t202" style="position:absolute;margin-left:553.45pt;margin-top:2.85pt;width:35.65pt;height:26.9pt;z-index:-2500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" filled="f" stroked="f" strokeweight=".5pt">
                <v:textbox>
                  <w:txbxContent>
                    <w:p w14:paraId="5E2AEF14" w14:textId="77777777" w:rsidR="002466FF" w:rsidRPr="00E10A91" w:rsidRDefault="002466FF" w:rsidP="002466FF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2A1C2C" w14:textId="261CEF84" w:rsidR="00164F5C" w:rsidRDefault="00164F5C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20AB994E" w14:textId="7FB18D1A" w:rsidR="00164F5C" w:rsidRDefault="00164F5C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3DF67A52" w14:textId="3C3EF9FC" w:rsidR="002466FF" w:rsidRDefault="00DD1C1C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74112" behindDoc="0" locked="0" layoutInCell="1" allowOverlap="1" wp14:anchorId="456F8483" wp14:editId="24FB5023">
                <wp:simplePos x="0" y="0"/>
                <wp:positionH relativeFrom="rightMargin">
                  <wp:posOffset>-7396149</wp:posOffset>
                </wp:positionH>
                <wp:positionV relativeFrom="paragraph">
                  <wp:posOffset>73025</wp:posOffset>
                </wp:positionV>
                <wp:extent cx="421005" cy="295275"/>
                <wp:effectExtent l="0" t="0" r="0" b="0"/>
                <wp:wrapNone/>
                <wp:docPr id="552426847" name="Text Box 552426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9D274F7" w14:textId="77777777" w:rsidR="00DD1C1C" w:rsidRPr="000850E8" w:rsidRDefault="00DD1C1C" w:rsidP="00DD1C1C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0850E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F8483" id="Text Box 552426847" o:spid="_x0000_s1037" type="#_x0000_t202" style="position:absolute;margin-left:-582.35pt;margin-top:5.75pt;width:33.15pt;height:23.25pt;z-index:2532741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" filled="f" stroked="f" strokeweight=".5pt">
                <v:textbox>
                  <w:txbxContent>
                    <w:p w14:paraId="49D274F7" w14:textId="77777777" w:rsidR="00DD1C1C" w:rsidRPr="000850E8" w:rsidRDefault="00DD1C1C" w:rsidP="00DD1C1C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0850E8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466FF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72064" behindDoc="0" locked="0" layoutInCell="1" allowOverlap="1" wp14:anchorId="731706A9" wp14:editId="2B4D14DA">
                <wp:simplePos x="0" y="0"/>
                <wp:positionH relativeFrom="column">
                  <wp:posOffset>2802255</wp:posOffset>
                </wp:positionH>
                <wp:positionV relativeFrom="paragraph">
                  <wp:posOffset>65074</wp:posOffset>
                </wp:positionV>
                <wp:extent cx="0" cy="524786"/>
                <wp:effectExtent l="76200" t="0" r="57150" b="66040"/>
                <wp:wrapNone/>
                <wp:docPr id="17164205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478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F4EDC" id="Straight Arrow Connector 1" o:spid="_x0000_s1026" type="#_x0000_t32" style="position:absolute;margin-left:220.65pt;margin-top:5.1pt;width:0;height:41.3pt;z-index:2532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" strokecolor="black [3200]" strokeweight=".5pt">
                <v:stroke endarrow="block" joinstyle="miter"/>
              </v:shape>
            </w:pict>
          </mc:Fallback>
        </mc:AlternateContent>
      </w:r>
    </w:p>
    <w:p w14:paraId="51F10018" w14:textId="6A5439EC" w:rsidR="002466FF" w:rsidRDefault="002466FF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337B3E9D" w14:textId="722515E2" w:rsidR="00237E1E" w:rsidRDefault="000850E8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 wp14:anchorId="4E4370DC" wp14:editId="048AB4DD">
                <wp:simplePos x="0" y="0"/>
                <wp:positionH relativeFrom="margin">
                  <wp:posOffset>1379551</wp:posOffset>
                </wp:positionH>
                <wp:positionV relativeFrom="paragraph">
                  <wp:posOffset>126172</wp:posOffset>
                </wp:positionV>
                <wp:extent cx="5591175" cy="842838"/>
                <wp:effectExtent l="0" t="0" r="28575" b="1460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842838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B805AD" w14:textId="11A00334" w:rsidR="008B4272" w:rsidRPr="00DB60D6" w:rsidRDefault="00186AE4" w:rsidP="008B4272">
                            <w:pPr>
                              <w:rPr>
                                <w:rFonts w:ascii="Lato" w:hAnsi="Lato"/>
                              </w:rPr>
                            </w:pPr>
                            <w:r w:rsidRPr="00164F5C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(</w:t>
                            </w:r>
                            <w:r w:rsidR="003E2620" w:rsidRPr="00164F5C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D</w:t>
                            </w:r>
                            <w:r w:rsidR="002466FF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5</w:t>
                            </w:r>
                            <w:r w:rsidRPr="00164F5C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)</w:t>
                            </w:r>
                            <w:r w:rsidRPr="003E2620"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4272"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>Could the omission</w:t>
                            </w:r>
                            <w:r w:rsidR="00EB5E6A"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>/removal</w:t>
                            </w:r>
                            <w:r w:rsidR="008B4272"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of the information influence the understanding or decisions of the </w:t>
                            </w:r>
                            <w:r w:rsidR="002466FF" w:rsidRPr="002466FF">
                              <w:rPr>
                                <w:rFonts w:ascii="Lato" w:hAnsi="Lato"/>
                                <w:color w:val="FFFFFF" w:themeColor="background1"/>
                                <w:u w:val="single"/>
                              </w:rPr>
                              <w:t xml:space="preserve">other primary </w:t>
                            </w:r>
                            <w:r w:rsidR="008B4272" w:rsidRPr="002466FF">
                              <w:rPr>
                                <w:rFonts w:ascii="Lato" w:hAnsi="Lato"/>
                                <w:color w:val="FFFFFF" w:themeColor="background1"/>
                                <w:u w:val="single"/>
                              </w:rPr>
                              <w:t>users</w:t>
                            </w:r>
                            <w:r w:rsidR="008B4272"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</w:t>
                            </w:r>
                            <w:r w:rsidR="002466FF">
                              <w:rPr>
                                <w:rFonts w:ascii="Lato" w:hAnsi="Lato"/>
                                <w:color w:val="FFFFFF" w:themeColor="background1"/>
                              </w:rPr>
                              <w:t>identified by the agency</w:t>
                            </w:r>
                            <w:r w:rsidR="008B4272"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>?</w:t>
                            </w:r>
                            <w:r w:rsidR="00542DF7" w:rsidRPr="00DB60D6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Ie would the user expect to see this as it is agency specific</w:t>
                            </w:r>
                            <w:r w:rsidR="00EA3960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="00EA3960">
                              <w:rPr>
                                <w:rFonts w:ascii="Lato" w:hAnsi="Lato"/>
                                <w:color w:val="FFFFFF" w:themeColor="background1"/>
                              </w:rPr>
                              <w:t>e.g</w:t>
                            </w:r>
                            <w:proofErr w:type="spellEnd"/>
                            <w:r w:rsidR="00EA3960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lenders/creditors, industry and community groups, lessor, potential investors or donors</w:t>
                            </w:r>
                          </w:p>
                          <w:p w14:paraId="6A28ABE6" w14:textId="67BE7B23" w:rsidR="00186AE4" w:rsidRPr="00AD7D19" w:rsidRDefault="00186AE4" w:rsidP="00186AE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370DC" id="Text Box 65" o:spid="_x0000_s1038" style="position:absolute;margin-left:108.65pt;margin-top:9.95pt;width:440.25pt;height:66.35pt;z-index:25315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" fillcolor="#e35205">
                <v:stroke joinstyle="miter"/>
                <v:textbox>
                  <w:txbxContent>
                    <w:p w14:paraId="0DB805AD" w14:textId="11A00334" w:rsidR="008B4272" w:rsidRPr="00DB60D6" w:rsidRDefault="00186AE4" w:rsidP="008B4272">
                      <w:pPr>
                        <w:rPr>
                          <w:rFonts w:ascii="Lato" w:hAnsi="Lato"/>
                        </w:rPr>
                      </w:pPr>
                      <w:r w:rsidRPr="00164F5C">
                        <w:rPr>
                          <w:rFonts w:ascii="Lato" w:hAnsi="Lato"/>
                          <w:b/>
                          <w:color w:val="FFFFFF" w:themeColor="background1"/>
                        </w:rPr>
                        <w:t>(</w:t>
                      </w:r>
                      <w:r w:rsidR="003E2620" w:rsidRPr="00164F5C">
                        <w:rPr>
                          <w:rFonts w:ascii="Lato" w:hAnsi="Lato"/>
                          <w:b/>
                          <w:color w:val="FFFFFF" w:themeColor="background1"/>
                        </w:rPr>
                        <w:t>D</w:t>
                      </w:r>
                      <w:r w:rsidR="002466FF">
                        <w:rPr>
                          <w:rFonts w:ascii="Lato" w:hAnsi="Lato"/>
                          <w:b/>
                          <w:color w:val="FFFFFF" w:themeColor="background1"/>
                        </w:rPr>
                        <w:t>5</w:t>
                      </w:r>
                      <w:r w:rsidRPr="00164F5C">
                        <w:rPr>
                          <w:rFonts w:ascii="Lato" w:hAnsi="Lato"/>
                          <w:b/>
                          <w:color w:val="FFFFFF" w:themeColor="background1"/>
                        </w:rPr>
                        <w:t>)</w:t>
                      </w:r>
                      <w:r w:rsidRPr="003E2620"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="008B4272" w:rsidRPr="00DB60D6">
                        <w:rPr>
                          <w:rFonts w:ascii="Lato" w:hAnsi="Lato"/>
                          <w:color w:val="FFFFFF" w:themeColor="background1"/>
                        </w:rPr>
                        <w:t>Could the omission</w:t>
                      </w:r>
                      <w:r w:rsidR="00EB5E6A" w:rsidRPr="00DB60D6">
                        <w:rPr>
                          <w:rFonts w:ascii="Lato" w:hAnsi="Lato"/>
                          <w:color w:val="FFFFFF" w:themeColor="background1"/>
                        </w:rPr>
                        <w:t>/removal</w:t>
                      </w:r>
                      <w:r w:rsidR="008B4272" w:rsidRPr="00DB60D6">
                        <w:rPr>
                          <w:rFonts w:ascii="Lato" w:hAnsi="Lato"/>
                          <w:color w:val="FFFFFF" w:themeColor="background1"/>
                        </w:rPr>
                        <w:t xml:space="preserve"> of the information influence the understanding or decisions of the </w:t>
                      </w:r>
                      <w:r w:rsidR="002466FF" w:rsidRPr="002466FF">
                        <w:rPr>
                          <w:rFonts w:ascii="Lato" w:hAnsi="Lato"/>
                          <w:color w:val="FFFFFF" w:themeColor="background1"/>
                          <w:u w:val="single"/>
                        </w:rPr>
                        <w:t xml:space="preserve">other primary </w:t>
                      </w:r>
                      <w:r w:rsidR="008B4272" w:rsidRPr="002466FF">
                        <w:rPr>
                          <w:rFonts w:ascii="Lato" w:hAnsi="Lato"/>
                          <w:color w:val="FFFFFF" w:themeColor="background1"/>
                          <w:u w:val="single"/>
                        </w:rPr>
                        <w:t>users</w:t>
                      </w:r>
                      <w:r w:rsidR="008B4272" w:rsidRPr="00DB60D6">
                        <w:rPr>
                          <w:rFonts w:ascii="Lato" w:hAnsi="Lato"/>
                          <w:color w:val="FFFFFF" w:themeColor="background1"/>
                        </w:rPr>
                        <w:t xml:space="preserve"> </w:t>
                      </w:r>
                      <w:r w:rsidR="002466FF">
                        <w:rPr>
                          <w:rFonts w:ascii="Lato" w:hAnsi="Lato"/>
                          <w:color w:val="FFFFFF" w:themeColor="background1"/>
                        </w:rPr>
                        <w:t>identified by the agency</w:t>
                      </w:r>
                      <w:r w:rsidR="008B4272" w:rsidRPr="00DB60D6">
                        <w:rPr>
                          <w:rFonts w:ascii="Lato" w:hAnsi="Lato"/>
                          <w:color w:val="FFFFFF" w:themeColor="background1"/>
                        </w:rPr>
                        <w:t>?</w:t>
                      </w:r>
                      <w:r w:rsidR="00542DF7" w:rsidRPr="00DB60D6">
                        <w:rPr>
                          <w:rFonts w:ascii="Lato" w:hAnsi="Lato"/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="00542DF7" w:rsidRPr="00DB60D6">
                        <w:rPr>
                          <w:rFonts w:ascii="Lato" w:hAnsi="Lato"/>
                          <w:color w:val="FFFFFF" w:themeColor="background1"/>
                        </w:rPr>
                        <w:t>Ie</w:t>
                      </w:r>
                      <w:proofErr w:type="spellEnd"/>
                      <w:r w:rsidR="00542DF7" w:rsidRPr="00DB60D6">
                        <w:rPr>
                          <w:rFonts w:ascii="Lato" w:hAnsi="Lato"/>
                          <w:color w:val="FFFFFF" w:themeColor="background1"/>
                        </w:rPr>
                        <w:t xml:space="preserve"> would the user expect to see this as it is agency specific</w:t>
                      </w:r>
                      <w:r w:rsidR="00EA3960">
                        <w:rPr>
                          <w:rFonts w:ascii="Lato" w:hAnsi="Lato"/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="00EA3960">
                        <w:rPr>
                          <w:rFonts w:ascii="Lato" w:hAnsi="Lato"/>
                          <w:color w:val="FFFFFF" w:themeColor="background1"/>
                        </w:rPr>
                        <w:t>e.g</w:t>
                      </w:r>
                      <w:proofErr w:type="spellEnd"/>
                      <w:r w:rsidR="00EA3960">
                        <w:rPr>
                          <w:rFonts w:ascii="Lato" w:hAnsi="Lato"/>
                          <w:color w:val="FFFFFF" w:themeColor="background1"/>
                        </w:rPr>
                        <w:t xml:space="preserve"> lenders/creditors, industry and community groups, lessor, potential investors or donors</w:t>
                      </w:r>
                    </w:p>
                    <w:p w14:paraId="6A28ABE6" w14:textId="67BE7B23" w:rsidR="00186AE4" w:rsidRPr="00AD7D19" w:rsidRDefault="00186AE4" w:rsidP="00186AE4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77C3CDE" w14:textId="5DE5395C" w:rsidR="00237E1E" w:rsidRDefault="0033740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0800" behindDoc="0" locked="0" layoutInCell="1" allowOverlap="1" wp14:anchorId="450A8CC3" wp14:editId="0ADA8ED8">
                <wp:simplePos x="0" y="0"/>
                <wp:positionH relativeFrom="column">
                  <wp:posOffset>6970726</wp:posOffset>
                </wp:positionH>
                <wp:positionV relativeFrom="paragraph">
                  <wp:posOffset>163278</wp:posOffset>
                </wp:positionV>
                <wp:extent cx="1628610" cy="15902"/>
                <wp:effectExtent l="0" t="76200" r="29210" b="79375"/>
                <wp:wrapNone/>
                <wp:docPr id="780840804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8610" cy="159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5604B0" id="Straight Arrow Connector 5" o:spid="_x0000_s1026" type="#_x0000_t32" style="position:absolute;margin-left:548.9pt;margin-top:12.85pt;width:128.25pt;height:1.25pt;flip:y;z-index:2532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" strokecolor="black [3200]" strokeweight=".5pt">
                <v:stroke endarrow="block" joinstyle="miter"/>
              </v:shape>
            </w:pict>
          </mc:Fallback>
        </mc:AlternateContent>
      </w:r>
      <w:r w:rsidR="000850E8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1408" behindDoc="1" locked="0" layoutInCell="1" allowOverlap="1" wp14:anchorId="74FB53C4" wp14:editId="10A1CFB8">
                <wp:simplePos x="0" y="0"/>
                <wp:positionH relativeFrom="margin">
                  <wp:posOffset>7058025</wp:posOffset>
                </wp:positionH>
                <wp:positionV relativeFrom="paragraph">
                  <wp:posOffset>83820</wp:posOffset>
                </wp:positionV>
                <wp:extent cx="452755" cy="341630"/>
                <wp:effectExtent l="0" t="0" r="0" b="127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EB9FEC" w14:textId="77777777" w:rsidR="009E20E1" w:rsidRPr="00E10A91" w:rsidRDefault="009E20E1" w:rsidP="009E20E1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B53C4" id="Text Box 94" o:spid="_x0000_s1039" type="#_x0000_t202" style="position:absolute;margin-left:555.75pt;margin-top:6.6pt;width:35.65pt;height:26.9pt;z-index:-250115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" filled="f" stroked="f" strokeweight=".5pt">
                <v:textbox>
                  <w:txbxContent>
                    <w:p w14:paraId="05EB9FEC" w14:textId="77777777" w:rsidR="009E20E1" w:rsidRPr="00E10A91" w:rsidRDefault="009E20E1" w:rsidP="009E20E1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A939AE" w14:textId="3207EFB2" w:rsidR="00237E1E" w:rsidRDefault="00237E1E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3146E554" w14:textId="577A00DC" w:rsidR="00237E1E" w:rsidRDefault="00EA3960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76160" behindDoc="0" locked="0" layoutInCell="1" allowOverlap="1" wp14:anchorId="4C1B13FA" wp14:editId="0A8D6145">
                <wp:simplePos x="0" y="0"/>
                <wp:positionH relativeFrom="column">
                  <wp:posOffset>2798445</wp:posOffset>
                </wp:positionH>
                <wp:positionV relativeFrom="paragraph">
                  <wp:posOffset>242570</wp:posOffset>
                </wp:positionV>
                <wp:extent cx="0" cy="609600"/>
                <wp:effectExtent l="76200" t="0" r="57150" b="57150"/>
                <wp:wrapNone/>
                <wp:docPr id="487911740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B9706" id="Straight Arrow Connector 3" o:spid="_x0000_s1026" type="#_x0000_t32" style="position:absolute;margin-left:220.35pt;margin-top:19.1pt;width:0;height:48pt;z-index:2532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" strokecolor="windowText" strokeweight=".5pt">
                <v:stroke endarrow="block" joinstyle="miter"/>
              </v:shape>
            </w:pict>
          </mc:Fallback>
        </mc:AlternateContent>
      </w:r>
    </w:p>
    <w:p w14:paraId="28F8D6F4" w14:textId="6F6A2E2A" w:rsidR="00237E1E" w:rsidRDefault="00EA3960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72736" behindDoc="0" locked="0" layoutInCell="1" allowOverlap="1" wp14:anchorId="71CC5251" wp14:editId="21416D80">
                <wp:simplePos x="0" y="0"/>
                <wp:positionH relativeFrom="rightMargin">
                  <wp:posOffset>-7429500</wp:posOffset>
                </wp:positionH>
                <wp:positionV relativeFrom="paragraph">
                  <wp:posOffset>8255</wp:posOffset>
                </wp:positionV>
                <wp:extent cx="421005" cy="295275"/>
                <wp:effectExtent l="0" t="0" r="0" b="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FF3ECD" w14:textId="77777777" w:rsidR="00F44504" w:rsidRPr="000850E8" w:rsidRDefault="00F44504" w:rsidP="00F44504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0850E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C5251" id="Text Box 172" o:spid="_x0000_s1040" type="#_x0000_t202" style="position:absolute;margin-left:-585pt;margin-top:.65pt;width:33.15pt;height:23.25pt;z-index:2531727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" filled="f" stroked="f" strokeweight=".5pt">
                <v:textbox>
                  <w:txbxContent>
                    <w:p w14:paraId="7BFF3ECD" w14:textId="77777777" w:rsidR="00F44504" w:rsidRPr="000850E8" w:rsidRDefault="00F44504" w:rsidP="00F44504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0850E8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4F682C" w14:textId="61123FA1" w:rsidR="00EA3960" w:rsidRDefault="00EA3960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4CCC5A24" w14:textId="67B7C6B8" w:rsidR="00AA7647" w:rsidRDefault="00542DF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162496" behindDoc="0" locked="0" layoutInCell="1" allowOverlap="1" wp14:anchorId="6F51CDEE" wp14:editId="015785C8">
                <wp:simplePos x="0" y="0"/>
                <wp:positionH relativeFrom="margin">
                  <wp:posOffset>1381125</wp:posOffset>
                </wp:positionH>
                <wp:positionV relativeFrom="paragraph">
                  <wp:posOffset>150799</wp:posOffset>
                </wp:positionV>
                <wp:extent cx="5591175" cy="579755"/>
                <wp:effectExtent l="0" t="0" r="28575" b="10795"/>
                <wp:wrapNone/>
                <wp:docPr id="643810287" name="Text Box 643810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57975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E1EFA8" w14:textId="063D5B50" w:rsidR="00066641" w:rsidRPr="003E2620" w:rsidRDefault="00066641" w:rsidP="003E36DA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</w:rPr>
                            </w:pPr>
                            <w:r w:rsidRPr="003E2620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(</w:t>
                            </w:r>
                            <w:r w:rsidR="003E2620" w:rsidRPr="003E2620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D</w:t>
                            </w:r>
                            <w:r w:rsidR="002466FF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6</w:t>
                            </w:r>
                            <w:r w:rsidRPr="003E2620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)</w:t>
                            </w:r>
                            <w:r w:rsidR="000850E8" w:rsidRPr="003E2620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Does the financial statement item include a complex transaction </w:t>
                            </w:r>
                            <w:r w:rsidR="00143AC2" w:rsidRPr="003E2620">
                              <w:rPr>
                                <w:rFonts w:ascii="Lato" w:hAnsi="Lato"/>
                                <w:color w:val="FFFFFF" w:themeColor="background1"/>
                              </w:rPr>
                              <w:t>or involve</w:t>
                            </w:r>
                            <w:r w:rsidR="000850E8" w:rsidRPr="003E2620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significant judgement or estimate</w:t>
                            </w:r>
                            <w:r w:rsidR="00143AC2" w:rsidRPr="003E2620">
                              <w:rPr>
                                <w:rFonts w:ascii="Lato" w:hAnsi="Lato"/>
                                <w:color w:val="FFFFFF" w:themeColor="background1"/>
                              </w:rPr>
                              <w:t xml:space="preserve"> to determine its balance?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51CDEE" id="Text Box 643810287" o:spid="_x0000_s1041" style="position:absolute;margin-left:108.75pt;margin-top:11.85pt;width:440.25pt;height:45.65pt;z-index:25316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" fillcolor="#e35205">
                <v:stroke joinstyle="miter"/>
                <v:textbox>
                  <w:txbxContent>
                    <w:p w14:paraId="4BE1EFA8" w14:textId="063D5B50" w:rsidR="00066641" w:rsidRPr="003E2620" w:rsidRDefault="00066641" w:rsidP="003E36DA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</w:rPr>
                      </w:pPr>
                      <w:r w:rsidRPr="003E2620">
                        <w:rPr>
                          <w:rFonts w:ascii="Lato" w:hAnsi="Lato"/>
                          <w:b/>
                          <w:color w:val="FFFFFF" w:themeColor="background1"/>
                        </w:rPr>
                        <w:t>(</w:t>
                      </w:r>
                      <w:r w:rsidR="003E2620" w:rsidRPr="003E2620">
                        <w:rPr>
                          <w:rFonts w:ascii="Lato" w:hAnsi="Lato"/>
                          <w:b/>
                          <w:color w:val="FFFFFF" w:themeColor="background1"/>
                        </w:rPr>
                        <w:t>D</w:t>
                      </w:r>
                      <w:r w:rsidR="002466FF">
                        <w:rPr>
                          <w:rFonts w:ascii="Lato" w:hAnsi="Lato"/>
                          <w:b/>
                          <w:color w:val="FFFFFF" w:themeColor="background1"/>
                        </w:rPr>
                        <w:t>6</w:t>
                      </w:r>
                      <w:r w:rsidRPr="003E2620">
                        <w:rPr>
                          <w:rFonts w:ascii="Lato" w:hAnsi="Lato"/>
                          <w:b/>
                          <w:color w:val="FFFFFF" w:themeColor="background1"/>
                        </w:rPr>
                        <w:t>)</w:t>
                      </w:r>
                      <w:r w:rsidR="000850E8" w:rsidRPr="003E2620">
                        <w:rPr>
                          <w:rFonts w:ascii="Lato" w:hAnsi="Lato"/>
                          <w:color w:val="FFFFFF" w:themeColor="background1"/>
                        </w:rPr>
                        <w:t xml:space="preserve"> Does the financial statement item include a complex transaction </w:t>
                      </w:r>
                      <w:r w:rsidR="00143AC2" w:rsidRPr="003E2620">
                        <w:rPr>
                          <w:rFonts w:ascii="Lato" w:hAnsi="Lato"/>
                          <w:color w:val="FFFFFF" w:themeColor="background1"/>
                        </w:rPr>
                        <w:t>or involve</w:t>
                      </w:r>
                      <w:r w:rsidR="000850E8" w:rsidRPr="003E2620">
                        <w:rPr>
                          <w:rFonts w:ascii="Lato" w:hAnsi="Lato"/>
                          <w:color w:val="FFFFFF" w:themeColor="background1"/>
                        </w:rPr>
                        <w:t xml:space="preserve"> significant judgement or estimate</w:t>
                      </w:r>
                      <w:r w:rsidR="00143AC2" w:rsidRPr="003E2620">
                        <w:rPr>
                          <w:rFonts w:ascii="Lato" w:hAnsi="Lato"/>
                          <w:color w:val="FFFFFF" w:themeColor="background1"/>
                        </w:rPr>
                        <w:t xml:space="preserve"> to determine its balance?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6E55FEC" w14:textId="2AFF495F" w:rsidR="00186AE4" w:rsidRDefault="002E395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1824" behindDoc="0" locked="0" layoutInCell="1" allowOverlap="1" wp14:anchorId="69ADA585" wp14:editId="309FBC4E">
                <wp:simplePos x="0" y="0"/>
                <wp:positionH relativeFrom="column">
                  <wp:posOffset>6985221</wp:posOffset>
                </wp:positionH>
                <wp:positionV relativeFrom="paragraph">
                  <wp:posOffset>160627</wp:posOffset>
                </wp:positionV>
                <wp:extent cx="1605666" cy="7952"/>
                <wp:effectExtent l="0" t="76200" r="13970" b="87630"/>
                <wp:wrapNone/>
                <wp:docPr id="1601419050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5666" cy="79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D31FAB" id="Straight Arrow Connector 6" o:spid="_x0000_s1026" type="#_x0000_t32" style="position:absolute;margin-left:550pt;margin-top:12.65pt;width:126.45pt;height:.65pt;flip:y;z-index:2532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" strokecolor="black [3200]" strokeweight=".5pt">
                <v:stroke endarrow="block" joinstyle="miter"/>
              </v:shape>
            </w:pict>
          </mc:Fallback>
        </mc:AlternateContent>
      </w:r>
      <w:r w:rsidR="00143AC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33152" behindDoc="1" locked="0" layoutInCell="1" allowOverlap="1" wp14:anchorId="2C7F836F" wp14:editId="5D26325E">
                <wp:simplePos x="0" y="0"/>
                <wp:positionH relativeFrom="margin">
                  <wp:posOffset>7115175</wp:posOffset>
                </wp:positionH>
                <wp:positionV relativeFrom="paragraph">
                  <wp:posOffset>132715</wp:posOffset>
                </wp:positionV>
                <wp:extent cx="452755" cy="341630"/>
                <wp:effectExtent l="0" t="0" r="0" b="1270"/>
                <wp:wrapNone/>
                <wp:docPr id="1039502730" name="Text Box 1039502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C761A89" w14:textId="77777777" w:rsidR="00143AC2" w:rsidRPr="00E10A91" w:rsidRDefault="00143AC2" w:rsidP="00143AC2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E10A9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F836F" id="Text Box 1039502730" o:spid="_x0000_s1042" type="#_x0000_t202" style="position:absolute;margin-left:560.25pt;margin-top:10.45pt;width:35.65pt;height:26.9pt;z-index:-25008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" filled="f" stroked="f" strokeweight=".5pt">
                <v:textbox>
                  <w:txbxContent>
                    <w:p w14:paraId="6C761A89" w14:textId="77777777" w:rsidR="00143AC2" w:rsidRPr="00E10A91" w:rsidRDefault="00143AC2" w:rsidP="00143AC2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E10A9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6AA92B" w14:textId="7CB16573" w:rsidR="00066641" w:rsidRDefault="00066641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78BF66CB" w14:textId="298924BB" w:rsidR="00066641" w:rsidRDefault="00EA3960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41344" behindDoc="0" locked="0" layoutInCell="1" allowOverlap="1" wp14:anchorId="6EA9AF4B" wp14:editId="378B1CC3">
                <wp:simplePos x="0" y="0"/>
                <wp:positionH relativeFrom="column">
                  <wp:posOffset>2826385</wp:posOffset>
                </wp:positionH>
                <wp:positionV relativeFrom="paragraph">
                  <wp:posOffset>13335</wp:posOffset>
                </wp:positionV>
                <wp:extent cx="0" cy="609600"/>
                <wp:effectExtent l="76200" t="0" r="57150" b="57150"/>
                <wp:wrapNone/>
                <wp:docPr id="336443784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A6A837" id="Straight Arrow Connector 3" o:spid="_x0000_s1026" type="#_x0000_t32" style="position:absolute;margin-left:222.55pt;margin-top:1.05pt;width:0;height:48pt;z-index:2532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" strokecolor="windowText" strokeweight=".5pt">
                <v:stroke endarrow="block" joinstyle="miter"/>
              </v:shape>
            </w:pict>
          </mc:Fallback>
        </mc:AlternateContent>
      </w:r>
      <w:r w:rsidR="00542DF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91808" behindDoc="0" locked="0" layoutInCell="1" allowOverlap="1" wp14:anchorId="71FBEDCD" wp14:editId="0D52DB80">
                <wp:simplePos x="0" y="0"/>
                <wp:positionH relativeFrom="margin">
                  <wp:posOffset>2390775</wp:posOffset>
                </wp:positionH>
                <wp:positionV relativeFrom="paragraph">
                  <wp:posOffset>114300</wp:posOffset>
                </wp:positionV>
                <wp:extent cx="436880" cy="2952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5019A" w14:textId="77777777" w:rsidR="000912DF" w:rsidRPr="007635AF" w:rsidRDefault="000912DF" w:rsidP="000912DF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BEDCD" id="Text Box 33" o:spid="_x0000_s1043" type="#_x0000_t202" style="position:absolute;margin-left:188.25pt;margin-top:9pt;width:34.4pt;height:23.25pt;z-index:25279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" filled="f" stroked="f" strokeweight=".5pt">
                <v:textbox>
                  <w:txbxContent>
                    <w:p w14:paraId="3675019A" w14:textId="77777777" w:rsidR="000912DF" w:rsidRPr="007635AF" w:rsidRDefault="000912DF" w:rsidP="000912DF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DFB54F" w14:textId="0A749375" w:rsidR="00066641" w:rsidRDefault="00066641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53CCC965" w14:textId="4D7C3287" w:rsidR="00066641" w:rsidRDefault="00143AC2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03744" behindDoc="0" locked="0" layoutInCell="1" allowOverlap="1" wp14:anchorId="06EF4196" wp14:editId="293EA8F1">
                <wp:simplePos x="0" y="0"/>
                <wp:positionH relativeFrom="margin">
                  <wp:posOffset>1379551</wp:posOffset>
                </wp:positionH>
                <wp:positionV relativeFrom="paragraph">
                  <wp:posOffset>139424</wp:posOffset>
                </wp:positionV>
                <wp:extent cx="5591175" cy="914400"/>
                <wp:effectExtent l="0" t="0" r="28575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9144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089189" w14:textId="2A5536EE" w:rsidR="005732B8" w:rsidRDefault="00F21129" w:rsidP="003E36DA">
                            <w:pPr>
                              <w:spacing w:after="0"/>
                              <w:rPr>
                                <w:rFonts w:ascii="Lato" w:hAnsi="Lato"/>
                              </w:rPr>
                            </w:pPr>
                            <w:r w:rsidRPr="00143AC2">
                              <w:rPr>
                                <w:rFonts w:ascii="Lato" w:hAnsi="Lato"/>
                                <w:b/>
                              </w:rPr>
                              <w:t>(</w:t>
                            </w:r>
                            <w:r w:rsidR="003E2620" w:rsidRPr="00143AC2">
                              <w:rPr>
                                <w:rFonts w:ascii="Lato" w:hAnsi="Lato"/>
                                <w:b/>
                              </w:rPr>
                              <w:t>D</w:t>
                            </w:r>
                            <w:r w:rsidR="002466FF">
                              <w:rPr>
                                <w:rFonts w:ascii="Lato" w:hAnsi="Lato"/>
                                <w:b/>
                              </w:rPr>
                              <w:t>7</w:t>
                            </w:r>
                            <w:r w:rsidRPr="00143AC2">
                              <w:rPr>
                                <w:rFonts w:ascii="Lato" w:hAnsi="Lato"/>
                                <w:b/>
                              </w:rPr>
                              <w:t>)</w:t>
                            </w:r>
                            <w:r w:rsidRPr="00143AC2">
                              <w:rPr>
                                <w:rFonts w:ascii="Lato" w:hAnsi="Lato"/>
                              </w:rPr>
                              <w:t xml:space="preserve"> </w:t>
                            </w:r>
                            <w:r w:rsidR="00143AC2" w:rsidRPr="00143AC2">
                              <w:rPr>
                                <w:rFonts w:ascii="Lato" w:hAnsi="Lato"/>
                              </w:rPr>
                              <w:t>Does the financial statement item represent a</w:t>
                            </w:r>
                            <w:r w:rsidR="00A010B3">
                              <w:rPr>
                                <w:rFonts w:ascii="Lato" w:hAnsi="Lato"/>
                              </w:rPr>
                              <w:t xml:space="preserve"> material</w:t>
                            </w:r>
                            <w:r w:rsidR="00143AC2" w:rsidRPr="00143AC2">
                              <w:rPr>
                                <w:rFonts w:ascii="Lato" w:hAnsi="Lato"/>
                              </w:rPr>
                              <w:t xml:space="preserve"> balance </w:t>
                            </w:r>
                            <w:r w:rsidR="00A010B3">
                              <w:rPr>
                                <w:rFonts w:ascii="Lato" w:hAnsi="Lato"/>
                              </w:rPr>
                              <w:t>as per below guidelines</w:t>
                            </w:r>
                            <w:r w:rsidR="00143AC2">
                              <w:rPr>
                                <w:rFonts w:ascii="Lato" w:hAnsi="Lato"/>
                              </w:rPr>
                              <w:t xml:space="preserve">? </w:t>
                            </w:r>
                          </w:p>
                          <w:p w14:paraId="4E0791DE" w14:textId="01F2E921" w:rsidR="00A010B3" w:rsidRDefault="00106AAD" w:rsidP="00A010B3">
                            <w:pPr>
                              <w:pStyle w:val="ListParagraph"/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ascii="Lato" w:hAnsi="Lato"/>
                              </w:rPr>
                            </w:pPr>
                            <w:r>
                              <w:rPr>
                                <w:rFonts w:ascii="Lato" w:hAnsi="Lato"/>
                              </w:rPr>
                              <w:t>0</w:t>
                            </w:r>
                            <w:r w:rsidR="00A010B3">
                              <w:rPr>
                                <w:rFonts w:ascii="Lato" w:hAnsi="Lato"/>
                              </w:rPr>
                              <w:t>.</w:t>
                            </w:r>
                            <w:r>
                              <w:rPr>
                                <w:rFonts w:ascii="Lato" w:hAnsi="Lato"/>
                              </w:rPr>
                              <w:t>5</w:t>
                            </w:r>
                            <w:r w:rsidR="00A010B3">
                              <w:rPr>
                                <w:rFonts w:ascii="Lato" w:hAnsi="Lato"/>
                              </w:rPr>
                              <w:t>% to 2.0% of revenue or expenses</w:t>
                            </w:r>
                          </w:p>
                          <w:p w14:paraId="3B67E0E8" w14:textId="2D55FA0E" w:rsidR="00A010B3" w:rsidRPr="00143AC2" w:rsidRDefault="00211416" w:rsidP="00A010B3">
                            <w:pPr>
                              <w:pStyle w:val="ListParagraph"/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ascii="Lato" w:hAnsi="Lato"/>
                              </w:rPr>
                            </w:pPr>
                            <w:r>
                              <w:rPr>
                                <w:rFonts w:ascii="Lato" w:hAnsi="Lato"/>
                              </w:rPr>
                              <w:t xml:space="preserve">0.5% to 1.0% of total </w:t>
                            </w:r>
                            <w:r w:rsidRPr="004B44EF">
                              <w:rPr>
                                <w:rFonts w:ascii="Lato" w:hAnsi="Lato"/>
                              </w:rPr>
                              <w:t>assets</w:t>
                            </w:r>
                            <w:r w:rsidRPr="004B44EF">
                              <w:rPr>
                                <w:rFonts w:ascii="Lato" w:hAnsi="Lato"/>
                                <w:vertAlign w:val="superscript"/>
                              </w:rPr>
                              <w:t>1</w:t>
                            </w:r>
                            <w:r w:rsidRPr="004B44EF">
                              <w:rPr>
                                <w:rFonts w:ascii="Lato" w:hAnsi="Lato"/>
                              </w:rPr>
                              <w:t xml:space="preserve"> </w:t>
                            </w:r>
                            <w:r w:rsidR="00521954" w:rsidRPr="004B44EF">
                              <w:rPr>
                                <w:rFonts w:ascii="Lato" w:hAnsi="Lato"/>
                              </w:rPr>
                              <w:t>or total liabilities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EF4196" id="Text Box 27" o:spid="_x0000_s1044" style="position:absolute;margin-left:108.65pt;margin-top:11pt;width:440.25pt;height:1in;z-index:252703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" fillcolor="#e35205" strokecolor="black [1600]">
                <v:stroke joinstyle="miter"/>
                <v:textbox>
                  <w:txbxContent>
                    <w:p w14:paraId="6A089189" w14:textId="2A5536EE" w:rsidR="005732B8" w:rsidRDefault="00F21129" w:rsidP="003E36DA">
                      <w:pPr>
                        <w:spacing w:after="0"/>
                        <w:rPr>
                          <w:rFonts w:ascii="Lato" w:hAnsi="Lato"/>
                        </w:rPr>
                      </w:pPr>
                      <w:r w:rsidRPr="00143AC2">
                        <w:rPr>
                          <w:rFonts w:ascii="Lato" w:hAnsi="Lato"/>
                          <w:b/>
                        </w:rPr>
                        <w:t>(</w:t>
                      </w:r>
                      <w:r w:rsidR="003E2620" w:rsidRPr="00143AC2">
                        <w:rPr>
                          <w:rFonts w:ascii="Lato" w:hAnsi="Lato"/>
                          <w:b/>
                        </w:rPr>
                        <w:t>D</w:t>
                      </w:r>
                      <w:r w:rsidR="002466FF">
                        <w:rPr>
                          <w:rFonts w:ascii="Lato" w:hAnsi="Lato"/>
                          <w:b/>
                        </w:rPr>
                        <w:t>7</w:t>
                      </w:r>
                      <w:r w:rsidRPr="00143AC2">
                        <w:rPr>
                          <w:rFonts w:ascii="Lato" w:hAnsi="Lato"/>
                          <w:b/>
                        </w:rPr>
                        <w:t>)</w:t>
                      </w:r>
                      <w:r w:rsidRPr="00143AC2">
                        <w:rPr>
                          <w:rFonts w:ascii="Lato" w:hAnsi="Lato"/>
                        </w:rPr>
                        <w:t xml:space="preserve"> </w:t>
                      </w:r>
                      <w:r w:rsidR="00143AC2" w:rsidRPr="00143AC2">
                        <w:rPr>
                          <w:rFonts w:ascii="Lato" w:hAnsi="Lato"/>
                        </w:rPr>
                        <w:t>Does the financial statement item represent a</w:t>
                      </w:r>
                      <w:r w:rsidR="00A010B3">
                        <w:rPr>
                          <w:rFonts w:ascii="Lato" w:hAnsi="Lato"/>
                        </w:rPr>
                        <w:t xml:space="preserve"> material</w:t>
                      </w:r>
                      <w:r w:rsidR="00143AC2" w:rsidRPr="00143AC2">
                        <w:rPr>
                          <w:rFonts w:ascii="Lato" w:hAnsi="Lato"/>
                        </w:rPr>
                        <w:t xml:space="preserve"> balance </w:t>
                      </w:r>
                      <w:r w:rsidR="00A010B3">
                        <w:rPr>
                          <w:rFonts w:ascii="Lato" w:hAnsi="Lato"/>
                        </w:rPr>
                        <w:t>as per below guidelines</w:t>
                      </w:r>
                      <w:r w:rsidR="00143AC2">
                        <w:rPr>
                          <w:rFonts w:ascii="Lato" w:hAnsi="Lato"/>
                        </w:rPr>
                        <w:t xml:space="preserve">? </w:t>
                      </w:r>
                    </w:p>
                    <w:p w14:paraId="4E0791DE" w14:textId="01F2E921" w:rsidR="00A010B3" w:rsidRDefault="00106AAD" w:rsidP="00A010B3">
                      <w:pPr>
                        <w:pStyle w:val="ListParagraph"/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ascii="Lato" w:hAnsi="Lato"/>
                        </w:rPr>
                      </w:pPr>
                      <w:r>
                        <w:rPr>
                          <w:rFonts w:ascii="Lato" w:hAnsi="Lato"/>
                        </w:rPr>
                        <w:t>0</w:t>
                      </w:r>
                      <w:r w:rsidR="00A010B3">
                        <w:rPr>
                          <w:rFonts w:ascii="Lato" w:hAnsi="Lato"/>
                        </w:rPr>
                        <w:t>.</w:t>
                      </w:r>
                      <w:r>
                        <w:rPr>
                          <w:rFonts w:ascii="Lato" w:hAnsi="Lato"/>
                        </w:rPr>
                        <w:t>5</w:t>
                      </w:r>
                      <w:r w:rsidR="00A010B3">
                        <w:rPr>
                          <w:rFonts w:ascii="Lato" w:hAnsi="Lato"/>
                        </w:rPr>
                        <w:t>% to 2.0% of revenue or expenses</w:t>
                      </w:r>
                    </w:p>
                    <w:p w14:paraId="3B67E0E8" w14:textId="2D55FA0E" w:rsidR="00A010B3" w:rsidRPr="00143AC2" w:rsidRDefault="00211416" w:rsidP="00A010B3">
                      <w:pPr>
                        <w:pStyle w:val="ListParagraph"/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ascii="Lato" w:hAnsi="Lato"/>
                        </w:rPr>
                      </w:pPr>
                      <w:r>
                        <w:rPr>
                          <w:rFonts w:ascii="Lato" w:hAnsi="Lato"/>
                        </w:rPr>
                        <w:t xml:space="preserve">0.5% to 1.0% of total </w:t>
                      </w:r>
                      <w:r w:rsidRPr="004B44EF">
                        <w:rPr>
                          <w:rFonts w:ascii="Lato" w:hAnsi="Lato"/>
                        </w:rPr>
                        <w:t>assets</w:t>
                      </w:r>
                      <w:r w:rsidRPr="004B44EF">
                        <w:rPr>
                          <w:rFonts w:ascii="Lato" w:hAnsi="Lato"/>
                          <w:vertAlign w:val="superscript"/>
                        </w:rPr>
                        <w:t>1</w:t>
                      </w:r>
                      <w:r w:rsidRPr="004B44EF">
                        <w:rPr>
                          <w:rFonts w:ascii="Lato" w:hAnsi="Lato"/>
                        </w:rPr>
                        <w:t xml:space="preserve"> </w:t>
                      </w:r>
                      <w:r w:rsidR="00521954" w:rsidRPr="004B44EF">
                        <w:rPr>
                          <w:rFonts w:ascii="Lato" w:hAnsi="Lato"/>
                        </w:rPr>
                        <w:t>or total liabilities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0FEF6BF" w14:textId="6F4F3A4B" w:rsidR="00066641" w:rsidRDefault="00066641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0F07E872" w14:textId="099CF580" w:rsidR="00066641" w:rsidRDefault="002E3957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4896" behindDoc="0" locked="0" layoutInCell="1" allowOverlap="1" wp14:anchorId="170B24F5" wp14:editId="1FE0B6C9">
                <wp:simplePos x="0" y="0"/>
                <wp:positionH relativeFrom="margin">
                  <wp:posOffset>7156174</wp:posOffset>
                </wp:positionH>
                <wp:positionV relativeFrom="paragraph">
                  <wp:posOffset>153090</wp:posOffset>
                </wp:positionV>
                <wp:extent cx="436880" cy="295275"/>
                <wp:effectExtent l="0" t="0" r="0" b="0"/>
                <wp:wrapNone/>
                <wp:docPr id="1299860365" name="Text Box 1299860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5221DC5" w14:textId="15DE0FB2" w:rsidR="002E3957" w:rsidRPr="007635AF" w:rsidRDefault="0016060B" w:rsidP="002E3957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B24F5" id="Text Box 1299860365" o:spid="_x0000_s1045" type="#_x0000_t202" style="position:absolute;margin-left:563.5pt;margin-top:12.05pt;width:34.4pt;height:23.25pt;z-index:2532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" filled="f" stroked="f" strokeweight=".5pt">
                <v:textbox>
                  <w:txbxContent>
                    <w:p w14:paraId="75221DC5" w14:textId="15DE0FB2" w:rsidR="002E3957" w:rsidRPr="007635AF" w:rsidRDefault="0016060B" w:rsidP="002E3957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62848" behindDoc="0" locked="0" layoutInCell="1" allowOverlap="1" wp14:anchorId="62E05F8E" wp14:editId="571EAA97">
                <wp:simplePos x="0" y="0"/>
                <wp:positionH relativeFrom="column">
                  <wp:posOffset>6969317</wp:posOffset>
                </wp:positionH>
                <wp:positionV relativeFrom="paragraph">
                  <wp:posOffset>104968</wp:posOffset>
                </wp:positionV>
                <wp:extent cx="1661823" cy="0"/>
                <wp:effectExtent l="0" t="76200" r="14605" b="95250"/>
                <wp:wrapNone/>
                <wp:docPr id="1684283448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182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E07501" id="Straight Arrow Connector 7" o:spid="_x0000_s1026" type="#_x0000_t32" style="position:absolute;margin-left:548.75pt;margin-top:8.25pt;width:130.85pt;height:0;z-index:2532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</w:p>
    <w:p w14:paraId="034A7A08" w14:textId="057FEA62" w:rsidR="00186AE4" w:rsidRDefault="00186AE4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</w:p>
    <w:p w14:paraId="28769DBA" w14:textId="1C5AB6C3" w:rsidR="00B07B14" w:rsidRDefault="00211416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45440" behindDoc="0" locked="0" layoutInCell="1" allowOverlap="1" wp14:anchorId="37941F2B" wp14:editId="51344998">
                <wp:simplePos x="0" y="0"/>
                <wp:positionH relativeFrom="column">
                  <wp:posOffset>2826385</wp:posOffset>
                </wp:positionH>
                <wp:positionV relativeFrom="paragraph">
                  <wp:posOffset>61595</wp:posOffset>
                </wp:positionV>
                <wp:extent cx="0" cy="609600"/>
                <wp:effectExtent l="76200" t="0" r="57150" b="57150"/>
                <wp:wrapNone/>
                <wp:docPr id="775317956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A386C" id="Straight Arrow Connector 3" o:spid="_x0000_s1026" type="#_x0000_t32" style="position:absolute;margin-left:222.55pt;margin-top:4.85pt;width:0;height:48pt;z-index:2532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" strokecolor="windowText" strokeweight=".5pt">
                <v:stroke endarrow="block" joinstyle="miter"/>
              </v:shape>
            </w:pict>
          </mc:Fallback>
        </mc:AlternateContent>
      </w:r>
      <w:r w:rsidR="00A010B3" w:rsidRPr="00FC4AFE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164544" behindDoc="0" locked="0" layoutInCell="1" allowOverlap="1" wp14:anchorId="5C0FAD43" wp14:editId="6DBF7FC5">
                <wp:simplePos x="0" y="0"/>
                <wp:positionH relativeFrom="margin">
                  <wp:posOffset>6420678</wp:posOffset>
                </wp:positionH>
                <wp:positionV relativeFrom="paragraph">
                  <wp:posOffset>651593</wp:posOffset>
                </wp:positionV>
                <wp:extent cx="2960370" cy="826935"/>
                <wp:effectExtent l="0" t="0" r="11430" b="11430"/>
                <wp:wrapNone/>
                <wp:docPr id="561758315" name="Text Box 56175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0370" cy="82693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ysClr val="windowText" lastClr="0000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2E336A" w14:textId="74AF98A2" w:rsidR="00066641" w:rsidRPr="00F56F8F" w:rsidRDefault="00066641" w:rsidP="003E36DA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</w:pPr>
                            <w:r w:rsidRPr="00F56F8F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(A</w:t>
                            </w:r>
                            <w:r w:rsidR="000850E8" w:rsidRPr="00F56F8F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2</w:t>
                            </w:r>
                            <w:r w:rsidRPr="00F56F8F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 xml:space="preserve">) </w:t>
                            </w:r>
                            <w:r w:rsidR="00EB5E6A" w:rsidRPr="00F56F8F">
                              <w:rPr>
                                <w:rFonts w:ascii="Lato" w:hAnsi="Lato"/>
                                <w:bCs/>
                                <w:color w:val="FFFFFF" w:themeColor="background1"/>
                              </w:rPr>
                              <w:t>Include note disclosure – either qualitative or quantitative or both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0FAD43" id="Text Box 561758315" o:spid="_x0000_s1046" style="position:absolute;margin-left:505.55pt;margin-top:51.3pt;width:233.1pt;height:65.1pt;z-index:25316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" fillcolor="windowText" strokecolor="windowText">
                <v:stroke joinstyle="miter"/>
                <v:textbox>
                  <w:txbxContent>
                    <w:p w14:paraId="3C2E336A" w14:textId="74AF98A2" w:rsidR="00066641" w:rsidRPr="00F56F8F" w:rsidRDefault="00066641" w:rsidP="003E36DA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</w:rPr>
                      </w:pPr>
                      <w:r w:rsidRPr="00F56F8F">
                        <w:rPr>
                          <w:rFonts w:ascii="Lato" w:hAnsi="Lato"/>
                          <w:b/>
                          <w:color w:val="FFFFFF" w:themeColor="background1"/>
                        </w:rPr>
                        <w:t>(A</w:t>
                      </w:r>
                      <w:r w:rsidR="000850E8" w:rsidRPr="00F56F8F">
                        <w:rPr>
                          <w:rFonts w:ascii="Lato" w:hAnsi="Lato"/>
                          <w:b/>
                          <w:color w:val="FFFFFF" w:themeColor="background1"/>
                        </w:rPr>
                        <w:t>2</w:t>
                      </w:r>
                      <w:r w:rsidRPr="00F56F8F">
                        <w:rPr>
                          <w:rFonts w:ascii="Lato" w:hAnsi="Lato"/>
                          <w:b/>
                          <w:color w:val="FFFFFF" w:themeColor="background1"/>
                        </w:rPr>
                        <w:t xml:space="preserve">) </w:t>
                      </w:r>
                      <w:r w:rsidR="00EB5E6A" w:rsidRPr="00F56F8F">
                        <w:rPr>
                          <w:rFonts w:ascii="Lato" w:hAnsi="Lato"/>
                          <w:bCs/>
                          <w:color w:val="FFFFFF" w:themeColor="background1"/>
                        </w:rPr>
                        <w:t>Include note disclosure – either qualitative or quantitative or both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010B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09600" behindDoc="0" locked="0" layoutInCell="1" allowOverlap="1" wp14:anchorId="07702240" wp14:editId="04C89245">
                <wp:simplePos x="0" y="0"/>
                <wp:positionH relativeFrom="margin">
                  <wp:posOffset>1387503</wp:posOffset>
                </wp:positionH>
                <wp:positionV relativeFrom="paragraph">
                  <wp:posOffset>707252</wp:posOffset>
                </wp:positionV>
                <wp:extent cx="2960370" cy="826936"/>
                <wp:effectExtent l="0" t="0" r="11430" b="1143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0370" cy="826936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46E46C" w14:textId="1ECB69F2" w:rsidR="005526E5" w:rsidRPr="00F56F8F" w:rsidRDefault="00EB5E6A" w:rsidP="003E36DA">
                            <w:pPr>
                              <w:spacing w:after="0"/>
                              <w:rPr>
                                <w:rFonts w:ascii="Lato" w:hAnsi="Lato"/>
                              </w:rPr>
                            </w:pPr>
                            <w:r w:rsidRPr="000850E8">
                              <w:rPr>
                                <w:rFonts w:ascii="Lato" w:hAnsi="Lato"/>
                                <w:b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r w:rsidRPr="00F56F8F">
                              <w:rPr>
                                <w:rFonts w:ascii="Lato" w:hAnsi="Lato"/>
                                <w:b/>
                                <w:bCs/>
                              </w:rPr>
                              <w:t>A</w:t>
                            </w:r>
                            <w:r w:rsidR="000850E8" w:rsidRPr="00F56F8F">
                              <w:rPr>
                                <w:rFonts w:ascii="Lato" w:hAnsi="Lato"/>
                                <w:b/>
                                <w:bCs/>
                              </w:rPr>
                              <w:t>1</w:t>
                            </w:r>
                            <w:r w:rsidRPr="00F56F8F">
                              <w:rPr>
                                <w:rFonts w:ascii="Lato" w:hAnsi="Lato"/>
                                <w:b/>
                                <w:bCs/>
                              </w:rPr>
                              <w:t>)</w:t>
                            </w:r>
                            <w:r w:rsidRPr="00F56F8F">
                              <w:rPr>
                                <w:rFonts w:ascii="Lato" w:hAnsi="Lato"/>
                              </w:rPr>
                              <w:t xml:space="preserve"> Remove/omit note disclosure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702240" id="Text Box 26" o:spid="_x0000_s1047" style="position:absolute;margin-left:109.25pt;margin-top:55.7pt;width:233.1pt;height:65.1pt;z-index:25320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" fillcolor="black [3213]" strokecolor="black [1600]">
                <v:stroke joinstyle="miter"/>
                <v:textbox>
                  <w:txbxContent>
                    <w:p w14:paraId="5846E46C" w14:textId="1ECB69F2" w:rsidR="005526E5" w:rsidRPr="00F56F8F" w:rsidRDefault="00EB5E6A" w:rsidP="003E36DA">
                      <w:pPr>
                        <w:spacing w:after="0"/>
                        <w:rPr>
                          <w:rFonts w:ascii="Lato" w:hAnsi="Lato"/>
                        </w:rPr>
                      </w:pPr>
                      <w:r w:rsidRPr="000850E8">
                        <w:rPr>
                          <w:rFonts w:ascii="Lato" w:hAnsi="Lato"/>
                          <w:b/>
                          <w:bCs/>
                          <w:sz w:val="18"/>
                          <w:szCs w:val="18"/>
                        </w:rPr>
                        <w:t>(</w:t>
                      </w:r>
                      <w:r w:rsidRPr="00F56F8F">
                        <w:rPr>
                          <w:rFonts w:ascii="Lato" w:hAnsi="Lato"/>
                          <w:b/>
                          <w:bCs/>
                        </w:rPr>
                        <w:t>A</w:t>
                      </w:r>
                      <w:r w:rsidR="000850E8" w:rsidRPr="00F56F8F">
                        <w:rPr>
                          <w:rFonts w:ascii="Lato" w:hAnsi="Lato"/>
                          <w:b/>
                          <w:bCs/>
                        </w:rPr>
                        <w:t>1</w:t>
                      </w:r>
                      <w:r w:rsidRPr="00F56F8F">
                        <w:rPr>
                          <w:rFonts w:ascii="Lato" w:hAnsi="Lato"/>
                          <w:b/>
                          <w:bCs/>
                        </w:rPr>
                        <w:t>)</w:t>
                      </w:r>
                      <w:r w:rsidRPr="00F56F8F">
                        <w:rPr>
                          <w:rFonts w:ascii="Lato" w:hAnsi="Lato"/>
                        </w:rPr>
                        <w:t xml:space="preserve"> Remove/omit note disclosure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B60D6" w:rsidRPr="0043020B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207552" behindDoc="0" locked="0" layoutInCell="1" allowOverlap="1" wp14:anchorId="52F86270" wp14:editId="5F22061E">
                <wp:simplePos x="0" y="0"/>
                <wp:positionH relativeFrom="margin">
                  <wp:posOffset>8057515</wp:posOffset>
                </wp:positionH>
                <wp:positionV relativeFrom="paragraph">
                  <wp:posOffset>6160135</wp:posOffset>
                </wp:positionV>
                <wp:extent cx="1167765" cy="624840"/>
                <wp:effectExtent l="0" t="0" r="13335" b="101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7765" cy="6248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024DB70" w14:textId="77777777" w:rsidR="00786EFC" w:rsidRPr="00F31F84" w:rsidRDefault="00786EFC" w:rsidP="00786EFC">
                            <w:pPr>
                              <w:spacing w:after="0"/>
                              <w:rPr>
                                <w:rFonts w:ascii="Lato" w:hAnsi="Lato"/>
                                <w:b/>
                              </w:rPr>
                            </w:pPr>
                            <w:r w:rsidRPr="00F31F84">
                              <w:rPr>
                                <w:rFonts w:ascii="Lato" w:hAnsi="Lato"/>
                                <w:b/>
                              </w:rPr>
                              <w:t>Legend:</w:t>
                            </w:r>
                          </w:p>
                          <w:p w14:paraId="71030EE8" w14:textId="77777777" w:rsidR="00786EFC" w:rsidRPr="00F31F84" w:rsidRDefault="00786EFC" w:rsidP="00786EFC">
                            <w:pPr>
                              <w:spacing w:after="0"/>
                              <w:rPr>
                                <w:rFonts w:ascii="Lato" w:hAnsi="Lato"/>
                                <w:b/>
                              </w:rPr>
                            </w:pPr>
                            <w:r w:rsidRPr="00F31F84">
                              <w:rPr>
                                <w:rFonts w:ascii="Lato" w:hAnsi="Lato"/>
                                <w:b/>
                              </w:rPr>
                              <w:t xml:space="preserve">A </w:t>
                            </w:r>
                            <w:r w:rsidRPr="00F31F84">
                              <w:rPr>
                                <w:rFonts w:ascii="Lato" w:hAnsi="Lato"/>
                              </w:rPr>
                              <w:t>– Action</w:t>
                            </w:r>
                          </w:p>
                          <w:p w14:paraId="1D5FD577" w14:textId="77777777" w:rsidR="00786EFC" w:rsidRPr="00F31F84" w:rsidRDefault="00786EFC" w:rsidP="00786EFC">
                            <w:pPr>
                              <w:spacing w:after="0"/>
                              <w:rPr>
                                <w:rFonts w:ascii="Lato" w:hAnsi="Lato"/>
                              </w:rPr>
                            </w:pPr>
                            <w:r w:rsidRPr="00F31F84">
                              <w:rPr>
                                <w:rFonts w:ascii="Lato" w:hAnsi="Lato"/>
                                <w:b/>
                              </w:rPr>
                              <w:t xml:space="preserve">D </w:t>
                            </w:r>
                            <w:r w:rsidRPr="00F31F84">
                              <w:rPr>
                                <w:rFonts w:ascii="Lato" w:hAnsi="Lato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86270" id="Text Box 3" o:spid="_x0000_s1048" type="#_x0000_t202" style="position:absolute;margin-left:634.45pt;margin-top:485.05pt;width:91.95pt;height:49.2pt;z-index:25320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" fillcolor="#d8d8d8 [2732]" strokecolor="black [3213]" strokeweight="1pt">
                <v:textbox>
                  <w:txbxContent>
                    <w:p w14:paraId="1024DB70" w14:textId="77777777" w:rsidR="00786EFC" w:rsidRPr="00F31F84" w:rsidRDefault="00786EFC" w:rsidP="00786EFC">
                      <w:pPr>
                        <w:spacing w:after="0"/>
                        <w:rPr>
                          <w:rFonts w:ascii="Lato" w:hAnsi="Lato"/>
                          <w:b/>
                        </w:rPr>
                      </w:pPr>
                      <w:r w:rsidRPr="00F31F84">
                        <w:rPr>
                          <w:rFonts w:ascii="Lato" w:hAnsi="Lato"/>
                          <w:b/>
                        </w:rPr>
                        <w:t>Legend:</w:t>
                      </w:r>
                    </w:p>
                    <w:p w14:paraId="71030EE8" w14:textId="77777777" w:rsidR="00786EFC" w:rsidRPr="00F31F84" w:rsidRDefault="00786EFC" w:rsidP="00786EFC">
                      <w:pPr>
                        <w:spacing w:after="0"/>
                        <w:rPr>
                          <w:rFonts w:ascii="Lato" w:hAnsi="Lato"/>
                          <w:b/>
                        </w:rPr>
                      </w:pPr>
                      <w:r w:rsidRPr="00F31F84">
                        <w:rPr>
                          <w:rFonts w:ascii="Lato" w:hAnsi="Lato"/>
                          <w:b/>
                        </w:rPr>
                        <w:t xml:space="preserve">A </w:t>
                      </w:r>
                      <w:r w:rsidRPr="00F31F84">
                        <w:rPr>
                          <w:rFonts w:ascii="Lato" w:hAnsi="Lato"/>
                        </w:rPr>
                        <w:t>– Action</w:t>
                      </w:r>
                    </w:p>
                    <w:p w14:paraId="1D5FD577" w14:textId="77777777" w:rsidR="00786EFC" w:rsidRPr="00F31F84" w:rsidRDefault="00786EFC" w:rsidP="00786EFC">
                      <w:pPr>
                        <w:spacing w:after="0"/>
                        <w:rPr>
                          <w:rFonts w:ascii="Lato" w:hAnsi="Lato"/>
                        </w:rPr>
                      </w:pPr>
                      <w:r w:rsidRPr="00F31F84">
                        <w:rPr>
                          <w:rFonts w:ascii="Lato" w:hAnsi="Lato"/>
                          <w:b/>
                        </w:rPr>
                        <w:t xml:space="preserve">D </w:t>
                      </w:r>
                      <w:r w:rsidRPr="00F31F84">
                        <w:rPr>
                          <w:rFonts w:ascii="Lato" w:hAnsi="Lato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3AC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243392" behindDoc="1" locked="0" layoutInCell="1" allowOverlap="1" wp14:anchorId="14F62DB5" wp14:editId="5DB4FDCB">
                <wp:simplePos x="0" y="0"/>
                <wp:positionH relativeFrom="margin">
                  <wp:posOffset>2319020</wp:posOffset>
                </wp:positionH>
                <wp:positionV relativeFrom="paragraph">
                  <wp:posOffset>64135</wp:posOffset>
                </wp:positionV>
                <wp:extent cx="452755" cy="341630"/>
                <wp:effectExtent l="0" t="0" r="0" b="1270"/>
                <wp:wrapNone/>
                <wp:docPr id="909779873" name="Text Box 909779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B6809F5" w14:textId="3CE7969F" w:rsidR="00143AC2" w:rsidRPr="00E10A91" w:rsidRDefault="0016060B" w:rsidP="00143AC2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62DB5" id="Text Box 909779873" o:spid="_x0000_s1049" type="#_x0000_t202" style="position:absolute;margin-left:182.6pt;margin-top:5.05pt;width:35.65pt;height:26.9pt;z-index:-25007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" filled="f" stroked="f" strokeweight=".5pt">
                <v:textbox>
                  <w:txbxContent>
                    <w:p w14:paraId="4B6809F5" w14:textId="3CE7969F" w:rsidR="00143AC2" w:rsidRPr="00E10A91" w:rsidRDefault="0016060B" w:rsidP="00143AC2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F6BD4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040640" behindDoc="0" locked="0" layoutInCell="1" allowOverlap="1" wp14:anchorId="3A097F48" wp14:editId="7FA47599">
                <wp:simplePos x="0" y="0"/>
                <wp:positionH relativeFrom="margin">
                  <wp:posOffset>8324850</wp:posOffset>
                </wp:positionH>
                <wp:positionV relativeFrom="paragraph">
                  <wp:posOffset>11692255</wp:posOffset>
                </wp:positionV>
                <wp:extent cx="1017767" cy="571500"/>
                <wp:effectExtent l="0" t="0" r="11430" b="1905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767" cy="571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04EF146" w14:textId="77777777" w:rsidR="009D1B7F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Legend:</w:t>
                            </w:r>
                          </w:p>
                          <w:p w14:paraId="5F8AE8D6" w14:textId="77777777" w:rsidR="009D1B7F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– Action</w:t>
                            </w:r>
                          </w:p>
                          <w:p w14:paraId="6F1354D9" w14:textId="77777777" w:rsidR="009D1B7F" w:rsidRPr="00277126" w:rsidRDefault="009D1B7F" w:rsidP="009D1B7F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D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97F48" id="Text Box 97" o:spid="_x0000_s1050" type="#_x0000_t202" style="position:absolute;margin-left:655.5pt;margin-top:920.65pt;width:80.15pt;height:45pt;z-index:25304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" fillcolor="#d8d8d8 [2732]" strokecolor="black [3213]" strokeweight="1pt">
                <v:textbox>
                  <w:txbxContent>
                    <w:p w14:paraId="304EF146" w14:textId="77777777" w:rsidR="009D1B7F" w:rsidRDefault="009D1B7F" w:rsidP="009D1B7F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Legend:</w:t>
                      </w:r>
                    </w:p>
                    <w:p w14:paraId="5F8AE8D6" w14:textId="77777777" w:rsidR="009D1B7F" w:rsidRDefault="009D1B7F" w:rsidP="009D1B7F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A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– Action</w:t>
                      </w:r>
                    </w:p>
                    <w:p w14:paraId="6F1354D9" w14:textId="77777777" w:rsidR="009D1B7F" w:rsidRPr="00277126" w:rsidRDefault="009D1B7F" w:rsidP="009D1B7F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D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FA721F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5DA3AC12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72EC8A85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2DEB85B8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208DD02F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5283FC38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5A52A039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6D67D65E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328C5483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3DBA1801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20464D31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2106502D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1D5492D1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67D7D649" w14:textId="77777777" w:rsidR="00211416" w:rsidRPr="00211416" w:rsidRDefault="00211416" w:rsidP="00211416">
      <w:pPr>
        <w:rPr>
          <w:sz w:val="16"/>
          <w:szCs w:val="16"/>
          <w:lang w:eastAsia="en-AU"/>
        </w:rPr>
      </w:pPr>
    </w:p>
    <w:p w14:paraId="0ADEAD2B" w14:textId="77777777" w:rsidR="00211416" w:rsidRDefault="00211416" w:rsidP="00211416">
      <w:pPr>
        <w:rPr>
          <w:sz w:val="16"/>
          <w:szCs w:val="16"/>
          <w:lang w:eastAsia="en-AU"/>
        </w:rPr>
      </w:pPr>
    </w:p>
    <w:p w14:paraId="4B2E69F3" w14:textId="77777777" w:rsidR="00211416" w:rsidRDefault="00211416" w:rsidP="00211416">
      <w:pPr>
        <w:rPr>
          <w:sz w:val="16"/>
          <w:szCs w:val="16"/>
          <w:lang w:eastAsia="en-AU"/>
        </w:rPr>
      </w:pPr>
    </w:p>
    <w:p w14:paraId="700CBE29" w14:textId="1E5DD796" w:rsidR="00211416" w:rsidRPr="00211416" w:rsidRDefault="00211416" w:rsidP="00211416">
      <w:pPr>
        <w:tabs>
          <w:tab w:val="left" w:pos="1327"/>
        </w:tabs>
        <w:rPr>
          <w:sz w:val="16"/>
          <w:szCs w:val="16"/>
          <w:lang w:eastAsia="en-AU"/>
        </w:rPr>
      </w:pPr>
      <w:r>
        <w:rPr>
          <w:sz w:val="16"/>
          <w:szCs w:val="16"/>
          <w:lang w:eastAsia="en-AU"/>
        </w:rPr>
        <w:tab/>
      </w:r>
      <w:r>
        <w:rPr>
          <w:sz w:val="16"/>
          <w:szCs w:val="16"/>
          <w:vertAlign w:val="superscript"/>
          <w:lang w:eastAsia="en-AU"/>
        </w:rPr>
        <w:t>1</w:t>
      </w:r>
      <w:r>
        <w:rPr>
          <w:sz w:val="16"/>
          <w:szCs w:val="16"/>
          <w:lang w:eastAsia="en-AU"/>
        </w:rPr>
        <w:t xml:space="preserve">For agencies with </w:t>
      </w:r>
      <w:r w:rsidR="00567DB9">
        <w:rPr>
          <w:sz w:val="16"/>
          <w:szCs w:val="16"/>
          <w:lang w:eastAsia="en-AU"/>
        </w:rPr>
        <w:t>significant property, plant and equipment</w:t>
      </w:r>
      <w:r w:rsidR="00296827">
        <w:rPr>
          <w:sz w:val="16"/>
          <w:szCs w:val="16"/>
          <w:lang w:eastAsia="en-AU"/>
        </w:rPr>
        <w:t xml:space="preserve"> balance</w:t>
      </w:r>
      <w:r w:rsidR="00567DB9">
        <w:rPr>
          <w:sz w:val="16"/>
          <w:szCs w:val="16"/>
          <w:lang w:eastAsia="en-AU"/>
        </w:rPr>
        <w:t>, consider using total assets excluding PPE</w:t>
      </w:r>
      <w:r w:rsidR="00296827">
        <w:rPr>
          <w:sz w:val="16"/>
          <w:szCs w:val="16"/>
          <w:lang w:eastAsia="en-AU"/>
        </w:rPr>
        <w:t xml:space="preserve"> as the threshold.</w:t>
      </w:r>
    </w:p>
    <w:sectPr w:rsidR="00211416" w:rsidRPr="00211416" w:rsidSect="003E36DA">
      <w:headerReference w:type="default" r:id="rId8"/>
      <w:footerReference w:type="default" r:id="rId9"/>
      <w:headerReference w:type="first" r:id="rId10"/>
      <w:footerReference w:type="first" r:id="rId11"/>
      <w:pgSz w:w="16838" w:h="23811" w:code="8"/>
      <w:pgMar w:top="567" w:right="720" w:bottom="720" w:left="72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85E0B" w14:textId="77777777" w:rsidR="00F30B0A" w:rsidRDefault="00F30B0A" w:rsidP="007332FF">
      <w:r>
        <w:separator/>
      </w:r>
    </w:p>
  </w:endnote>
  <w:endnote w:type="continuationSeparator" w:id="0">
    <w:p w14:paraId="497AF17F" w14:textId="77777777" w:rsidR="00F30B0A" w:rsidRDefault="00F30B0A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18047580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32EC4C6D" w14:textId="77777777"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14:paraId="2E3CC78B" w14:textId="77777777"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14:paraId="6CBFE015" w14:textId="6012E7F4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1B774F">
            <w:rPr>
              <w:noProof/>
              <w:sz w:val="20"/>
            </w:rPr>
            <w:t>2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4B56A1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7E1C6A51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14:paraId="37CFA474" w14:textId="77777777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572624F6" w14:textId="77777777" w:rsidR="002A4417" w:rsidRPr="00C209FA" w:rsidRDefault="00C209FA" w:rsidP="001B774F">
          <w:pPr>
            <w:pStyle w:val="NTGFooter1items"/>
            <w:ind w:firstLine="570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6D64CB47" w14:textId="653B41BE" w:rsidR="00983000" w:rsidRPr="007B5DA2" w:rsidRDefault="002A4417" w:rsidP="00DF16BD">
          <w:pPr>
            <w:pStyle w:val="NTGFooter1items"/>
            <w:ind w:firstLine="570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2C7837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2C7837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4558B7">
            <w:t>April</w:t>
          </w:r>
          <w:r w:rsidR="00DF16BD">
            <w:rPr>
              <w:rStyle w:val="NTGFooter1itemsChar"/>
            </w:rPr>
            <w:t xml:space="preserve"> </w:t>
          </w:r>
          <w:r w:rsidR="004558B7">
            <w:rPr>
              <w:rStyle w:val="NTGFooter1itemsChar"/>
            </w:rPr>
            <w:t>2026</w:t>
          </w:r>
          <w:r w:rsidR="00C209FA">
            <w:rPr>
              <w:rStyle w:val="NTGFooter1itemsChar"/>
            </w:rPr>
            <w:t xml:space="preserve">, Version </w:t>
          </w:r>
          <w:r w:rsidR="004558B7">
            <w:rPr>
              <w:rStyle w:val="NTGFooter1itemsChar"/>
            </w:rPr>
            <w:t>2</w:t>
          </w:r>
        </w:p>
      </w:tc>
      <w:tc>
        <w:tcPr>
          <w:tcW w:w="6912" w:type="dxa"/>
          <w:vAlign w:val="center"/>
        </w:tcPr>
        <w:p w14:paraId="4ED761CC" w14:textId="77777777" w:rsidR="00983000" w:rsidRPr="001E14EB" w:rsidRDefault="00983000" w:rsidP="00B606A1">
          <w:pPr>
            <w:spacing w:after="0"/>
            <w:jc w:val="right"/>
          </w:pPr>
        </w:p>
      </w:tc>
    </w:tr>
  </w:tbl>
  <w:p w14:paraId="33E4CBB6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CAD09" w14:textId="77777777" w:rsidR="00F30B0A" w:rsidRDefault="00F30B0A" w:rsidP="007332FF">
      <w:r>
        <w:separator/>
      </w:r>
    </w:p>
  </w:footnote>
  <w:footnote w:type="continuationSeparator" w:id="0">
    <w:p w14:paraId="53255A9D" w14:textId="77777777" w:rsidR="00F30B0A" w:rsidRDefault="00F30B0A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7037" w14:textId="01562BBB" w:rsidR="00983000" w:rsidRDefault="00983000" w:rsidP="002926BC">
    <w:pPr>
      <w:pStyle w:val="Header"/>
      <w:tabs>
        <w:tab w:val="clear" w:pos="9026"/>
      </w:tabs>
      <w:ind w:right="-568"/>
    </w:pPr>
  </w:p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4AEFE8" w14:textId="4F98AA56" w:rsidR="00983000" w:rsidRDefault="00137FCE" w:rsidP="002926BC">
        <w:pPr>
          <w:pStyle w:val="Header"/>
          <w:tabs>
            <w:tab w:val="clear" w:pos="9026"/>
          </w:tabs>
          <w:ind w:right="-568"/>
        </w:pPr>
        <w:r>
          <w:t>Appendix A3 – Agency Financial Statement Disclosure: Materiality Assessment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5E73" w14:textId="40C89F0C" w:rsidR="00983000" w:rsidRPr="00BE19E3" w:rsidRDefault="00137FCE" w:rsidP="0050530C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49BC">
          <w:rPr>
            <w:rFonts w:ascii="Lato" w:hAnsi="Lato"/>
            <w:color w:val="1F1F5F"/>
          </w:rPr>
          <w:t>Appendix</w:t>
        </w:r>
        <w:r w:rsidR="00817E0B">
          <w:rPr>
            <w:rFonts w:ascii="Lato" w:hAnsi="Lato"/>
            <w:color w:val="1F1F5F"/>
          </w:rPr>
          <w:t xml:space="preserve"> </w:t>
        </w:r>
        <w:r>
          <w:rPr>
            <w:rFonts w:ascii="Lato" w:hAnsi="Lato"/>
            <w:color w:val="1F1F5F"/>
          </w:rPr>
          <w:t>A</w:t>
        </w:r>
        <w:r w:rsidR="00817E0B">
          <w:rPr>
            <w:rFonts w:ascii="Lato" w:hAnsi="Lato"/>
            <w:color w:val="1F1F5F"/>
          </w:rPr>
          <w:t>3</w:t>
        </w:r>
        <w:r w:rsidR="001E49BC">
          <w:rPr>
            <w:rFonts w:ascii="Lato" w:hAnsi="Lato"/>
            <w:color w:val="1F1F5F"/>
          </w:rPr>
          <w:t xml:space="preserve"> – </w:t>
        </w:r>
        <w:r w:rsidR="008B4272">
          <w:rPr>
            <w:rFonts w:ascii="Lato" w:hAnsi="Lato"/>
            <w:color w:val="1F1F5F"/>
          </w:rPr>
          <w:t>Agency Financial Statement Disclosure: Materiality Assessment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980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E204C"/>
    <w:multiLevelType w:val="hybridMultilevel"/>
    <w:tmpl w:val="B5FAC9AA"/>
    <w:lvl w:ilvl="0" w:tplc="354E530E">
      <w:start w:val="1"/>
      <w:numFmt w:val="lowerRoman"/>
      <w:lvlText w:val="%1."/>
      <w:lvlJc w:val="left"/>
      <w:pPr>
        <w:ind w:left="1996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56" w:hanging="360"/>
      </w:pPr>
    </w:lvl>
    <w:lvl w:ilvl="2" w:tplc="0C09001B" w:tentative="1">
      <w:start w:val="1"/>
      <w:numFmt w:val="lowerRoman"/>
      <w:lvlText w:val="%3."/>
      <w:lvlJc w:val="right"/>
      <w:pPr>
        <w:ind w:left="3076" w:hanging="180"/>
      </w:pPr>
    </w:lvl>
    <w:lvl w:ilvl="3" w:tplc="0C09000F" w:tentative="1">
      <w:start w:val="1"/>
      <w:numFmt w:val="decimal"/>
      <w:lvlText w:val="%4."/>
      <w:lvlJc w:val="left"/>
      <w:pPr>
        <w:ind w:left="3796" w:hanging="360"/>
      </w:pPr>
    </w:lvl>
    <w:lvl w:ilvl="4" w:tplc="0C090019" w:tentative="1">
      <w:start w:val="1"/>
      <w:numFmt w:val="lowerLetter"/>
      <w:lvlText w:val="%5."/>
      <w:lvlJc w:val="left"/>
      <w:pPr>
        <w:ind w:left="4516" w:hanging="360"/>
      </w:pPr>
    </w:lvl>
    <w:lvl w:ilvl="5" w:tplc="0C09001B" w:tentative="1">
      <w:start w:val="1"/>
      <w:numFmt w:val="lowerRoman"/>
      <w:lvlText w:val="%6."/>
      <w:lvlJc w:val="right"/>
      <w:pPr>
        <w:ind w:left="5236" w:hanging="180"/>
      </w:pPr>
    </w:lvl>
    <w:lvl w:ilvl="6" w:tplc="0C09000F" w:tentative="1">
      <w:start w:val="1"/>
      <w:numFmt w:val="decimal"/>
      <w:lvlText w:val="%7."/>
      <w:lvlJc w:val="left"/>
      <w:pPr>
        <w:ind w:left="5956" w:hanging="360"/>
      </w:pPr>
    </w:lvl>
    <w:lvl w:ilvl="7" w:tplc="0C090019" w:tentative="1">
      <w:start w:val="1"/>
      <w:numFmt w:val="lowerLetter"/>
      <w:lvlText w:val="%8."/>
      <w:lvlJc w:val="left"/>
      <w:pPr>
        <w:ind w:left="6676" w:hanging="360"/>
      </w:pPr>
    </w:lvl>
    <w:lvl w:ilvl="8" w:tplc="0C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0FEF020E"/>
    <w:multiLevelType w:val="hybridMultilevel"/>
    <w:tmpl w:val="F3EE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2A1594F"/>
    <w:multiLevelType w:val="multilevel"/>
    <w:tmpl w:val="D4B0E6A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305" w:hanging="454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8" w15:restartNumberingAfterBreak="0">
    <w:nsid w:val="13736595"/>
    <w:multiLevelType w:val="hybridMultilevel"/>
    <w:tmpl w:val="A5A6847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0" w15:restartNumberingAfterBreak="0">
    <w:nsid w:val="176A7676"/>
    <w:multiLevelType w:val="multilevel"/>
    <w:tmpl w:val="9B4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A646F0"/>
    <w:multiLevelType w:val="hybridMultilevel"/>
    <w:tmpl w:val="63CC1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3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4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5" w15:restartNumberingAfterBreak="0">
    <w:nsid w:val="1ACF294D"/>
    <w:multiLevelType w:val="hybridMultilevel"/>
    <w:tmpl w:val="4C969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7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8" w15:restartNumberingAfterBreak="0">
    <w:nsid w:val="1BD5631E"/>
    <w:multiLevelType w:val="hybridMultilevel"/>
    <w:tmpl w:val="3F40E3A2"/>
    <w:lvl w:ilvl="0" w:tplc="43B04390">
      <w:numFmt w:val="bullet"/>
      <w:lvlText w:val="-"/>
      <w:lvlJc w:val="left"/>
      <w:pPr>
        <w:ind w:left="36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2B5570"/>
    <w:multiLevelType w:val="multilevel"/>
    <w:tmpl w:val="F36AD9F6"/>
    <w:numStyleLink w:val="NTGTableList"/>
  </w:abstractNum>
  <w:abstractNum w:abstractNumId="20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1" w15:restartNumberingAfterBreak="0">
    <w:nsid w:val="1D0E58B9"/>
    <w:multiLevelType w:val="hybridMultilevel"/>
    <w:tmpl w:val="05D0401C"/>
    <w:lvl w:ilvl="0" w:tplc="0C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06C0258"/>
    <w:multiLevelType w:val="multilevel"/>
    <w:tmpl w:val="277409E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05" w:hanging="454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23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4" w15:restartNumberingAfterBreak="0">
    <w:nsid w:val="233C7864"/>
    <w:multiLevelType w:val="hybridMultilevel"/>
    <w:tmpl w:val="73481762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6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7" w15:restartNumberingAfterBreak="0">
    <w:nsid w:val="27D83E4D"/>
    <w:multiLevelType w:val="multilevel"/>
    <w:tmpl w:val="3928FD02"/>
    <w:numStyleLink w:val="Bulletlist"/>
  </w:abstractNum>
  <w:abstractNum w:abstractNumId="28" w15:restartNumberingAfterBreak="0">
    <w:nsid w:val="2A066B6D"/>
    <w:multiLevelType w:val="hybridMultilevel"/>
    <w:tmpl w:val="201069E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0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31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32" w15:restartNumberingAfterBreak="0">
    <w:nsid w:val="2EB75C80"/>
    <w:multiLevelType w:val="hybridMultilevel"/>
    <w:tmpl w:val="BE36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4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5" w15:restartNumberingAfterBreak="0">
    <w:nsid w:val="33DB14EA"/>
    <w:multiLevelType w:val="hybridMultilevel"/>
    <w:tmpl w:val="FAAC5902"/>
    <w:lvl w:ilvl="0" w:tplc="0C09001B">
      <w:start w:val="1"/>
      <w:numFmt w:val="lowerRoman"/>
      <w:lvlText w:val="%1."/>
      <w:lvlJc w:val="right"/>
      <w:pPr>
        <w:ind w:left="1429" w:hanging="360"/>
      </w:pPr>
    </w:lvl>
    <w:lvl w:ilvl="1" w:tplc="0C090019" w:tentative="1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35261ECA"/>
    <w:multiLevelType w:val="hybridMultilevel"/>
    <w:tmpl w:val="563ED8F4"/>
    <w:lvl w:ilvl="0" w:tplc="E932BD78">
      <w:start w:val="1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6243CBA"/>
    <w:multiLevelType w:val="hybridMultilevel"/>
    <w:tmpl w:val="CB8E9234"/>
    <w:lvl w:ilvl="0" w:tplc="0C09001B">
      <w:start w:val="1"/>
      <w:numFmt w:val="low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9" w15:restartNumberingAfterBreak="0">
    <w:nsid w:val="38781AF0"/>
    <w:multiLevelType w:val="hybridMultilevel"/>
    <w:tmpl w:val="6152E810"/>
    <w:lvl w:ilvl="0" w:tplc="A1A4B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41" w15:restartNumberingAfterBreak="0">
    <w:nsid w:val="3C636783"/>
    <w:multiLevelType w:val="hybridMultilevel"/>
    <w:tmpl w:val="A2F04A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4C54B6"/>
    <w:multiLevelType w:val="multilevel"/>
    <w:tmpl w:val="3C68C25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43" w15:restartNumberingAfterBreak="0">
    <w:nsid w:val="410E782C"/>
    <w:multiLevelType w:val="hybridMultilevel"/>
    <w:tmpl w:val="1180AB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3B31DB"/>
    <w:multiLevelType w:val="hybridMultilevel"/>
    <w:tmpl w:val="CF243E2E"/>
    <w:lvl w:ilvl="0" w:tplc="F0024372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6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5534EF8"/>
    <w:multiLevelType w:val="hybridMultilevel"/>
    <w:tmpl w:val="9182B9E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C5EECF4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2C50DD"/>
    <w:multiLevelType w:val="hybridMultilevel"/>
    <w:tmpl w:val="E9F2A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5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5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2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3" w15:restartNumberingAfterBreak="0">
    <w:nsid w:val="4E084FF5"/>
    <w:multiLevelType w:val="hybridMultilevel"/>
    <w:tmpl w:val="5768B4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AD74FD"/>
    <w:multiLevelType w:val="hybridMultilevel"/>
    <w:tmpl w:val="C820FA76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842BC6"/>
    <w:multiLevelType w:val="multilevel"/>
    <w:tmpl w:val="0C78A7AC"/>
    <w:numStyleLink w:val="Tablebulletlist"/>
  </w:abstractNum>
  <w:abstractNum w:abstractNumId="56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7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58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9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60" w15:restartNumberingAfterBreak="0">
    <w:nsid w:val="5D014AB1"/>
    <w:multiLevelType w:val="hybridMultilevel"/>
    <w:tmpl w:val="4080E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62" w15:restartNumberingAfterBreak="0">
    <w:nsid w:val="610A7CEA"/>
    <w:multiLevelType w:val="hybridMultilevel"/>
    <w:tmpl w:val="F9D4E7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4" w15:restartNumberingAfterBreak="0">
    <w:nsid w:val="69373B5D"/>
    <w:multiLevelType w:val="hybridMultilevel"/>
    <w:tmpl w:val="54665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353C18"/>
    <w:multiLevelType w:val="hybridMultilevel"/>
    <w:tmpl w:val="3EEA1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E94652"/>
    <w:multiLevelType w:val="hybridMultilevel"/>
    <w:tmpl w:val="FDD21DB6"/>
    <w:lvl w:ilvl="0" w:tplc="7AA80832">
      <w:start w:val="6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9" w15:restartNumberingAfterBreak="0">
    <w:nsid w:val="749078C8"/>
    <w:multiLevelType w:val="hybridMultilevel"/>
    <w:tmpl w:val="D8AA92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71" w15:restartNumberingAfterBreak="0">
    <w:nsid w:val="79062E19"/>
    <w:multiLevelType w:val="hybridMultilevel"/>
    <w:tmpl w:val="252E9B48"/>
    <w:lvl w:ilvl="0" w:tplc="A1D2968C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  <w:color w:val="FFFFFF" w:themeColor="background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503C9D"/>
    <w:multiLevelType w:val="hybridMultilevel"/>
    <w:tmpl w:val="1EF646C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3" w15:restartNumberingAfterBreak="0">
    <w:nsid w:val="79992808"/>
    <w:multiLevelType w:val="hybridMultilevel"/>
    <w:tmpl w:val="CC46470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A107A9A"/>
    <w:multiLevelType w:val="hybridMultilevel"/>
    <w:tmpl w:val="675ED68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327DEE"/>
    <w:multiLevelType w:val="hybridMultilevel"/>
    <w:tmpl w:val="67A816A2"/>
    <w:lvl w:ilvl="0" w:tplc="A1A4B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A3498E"/>
    <w:multiLevelType w:val="hybridMultilevel"/>
    <w:tmpl w:val="4DAAC7A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79" w15:restartNumberingAfterBreak="0">
    <w:nsid w:val="7FB0566F"/>
    <w:multiLevelType w:val="hybridMultilevel"/>
    <w:tmpl w:val="302ED2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BC1511"/>
    <w:multiLevelType w:val="multilevel"/>
    <w:tmpl w:val="B4F49064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 w16cid:durableId="1509127906">
    <w:abstractNumId w:val="38"/>
  </w:num>
  <w:num w:numId="2" w16cid:durableId="727723807">
    <w:abstractNumId w:val="23"/>
  </w:num>
  <w:num w:numId="3" w16cid:durableId="1231842749">
    <w:abstractNumId w:val="74"/>
  </w:num>
  <w:num w:numId="4" w16cid:durableId="1214657362">
    <w:abstractNumId w:val="50"/>
  </w:num>
  <w:num w:numId="5" w16cid:durableId="1951886955">
    <w:abstractNumId w:val="30"/>
  </w:num>
  <w:num w:numId="6" w16cid:durableId="352078026">
    <w:abstractNumId w:val="14"/>
  </w:num>
  <w:num w:numId="7" w16cid:durableId="1454590189">
    <w:abstractNumId w:val="55"/>
  </w:num>
  <w:num w:numId="8" w16cid:durableId="1867402791">
    <w:abstractNumId w:val="27"/>
  </w:num>
  <w:num w:numId="9" w16cid:durableId="1906718831">
    <w:abstractNumId w:val="67"/>
  </w:num>
  <w:num w:numId="10" w16cid:durableId="111679833">
    <w:abstractNumId w:val="53"/>
  </w:num>
  <w:num w:numId="11" w16cid:durableId="1154101852">
    <w:abstractNumId w:val="46"/>
  </w:num>
  <w:num w:numId="12" w16cid:durableId="616176260">
    <w:abstractNumId w:val="52"/>
  </w:num>
  <w:num w:numId="13" w16cid:durableId="1830367113">
    <w:abstractNumId w:val="45"/>
  </w:num>
  <w:num w:numId="14" w16cid:durableId="2129397922">
    <w:abstractNumId w:val="60"/>
  </w:num>
  <w:num w:numId="15" w16cid:durableId="691422102">
    <w:abstractNumId w:val="0"/>
  </w:num>
  <w:num w:numId="16" w16cid:durableId="806051972">
    <w:abstractNumId w:val="11"/>
  </w:num>
  <w:num w:numId="17" w16cid:durableId="740105152">
    <w:abstractNumId w:val="72"/>
  </w:num>
  <w:num w:numId="18" w16cid:durableId="1752505985">
    <w:abstractNumId w:val="8"/>
  </w:num>
  <w:num w:numId="19" w16cid:durableId="2109614380">
    <w:abstractNumId w:val="15"/>
  </w:num>
  <w:num w:numId="20" w16cid:durableId="1451237885">
    <w:abstractNumId w:val="64"/>
  </w:num>
  <w:num w:numId="21" w16cid:durableId="255944073">
    <w:abstractNumId w:val="29"/>
  </w:num>
  <w:num w:numId="22" w16cid:durableId="1351183586">
    <w:abstractNumId w:val="19"/>
  </w:num>
  <w:num w:numId="23" w16cid:durableId="1397583510">
    <w:abstractNumId w:val="80"/>
  </w:num>
  <w:num w:numId="24" w16cid:durableId="118569602">
    <w:abstractNumId w:val="22"/>
  </w:num>
  <w:num w:numId="25" w16cid:durableId="636380878">
    <w:abstractNumId w:val="10"/>
  </w:num>
  <w:num w:numId="26" w16cid:durableId="964970039">
    <w:abstractNumId w:val="4"/>
  </w:num>
  <w:num w:numId="27" w16cid:durableId="1834492959">
    <w:abstractNumId w:val="7"/>
  </w:num>
  <w:num w:numId="28" w16cid:durableId="2072346249">
    <w:abstractNumId w:val="24"/>
  </w:num>
  <w:num w:numId="29" w16cid:durableId="1761634951">
    <w:abstractNumId w:val="35"/>
  </w:num>
  <w:num w:numId="30" w16cid:durableId="13070845">
    <w:abstractNumId w:val="77"/>
  </w:num>
  <w:num w:numId="31" w16cid:durableId="370351210">
    <w:abstractNumId w:val="47"/>
  </w:num>
  <w:num w:numId="32" w16cid:durableId="620190463">
    <w:abstractNumId w:val="41"/>
  </w:num>
  <w:num w:numId="33" w16cid:durableId="1469005768">
    <w:abstractNumId w:val="48"/>
  </w:num>
  <w:num w:numId="34" w16cid:durableId="787554794">
    <w:abstractNumId w:val="54"/>
  </w:num>
  <w:num w:numId="35" w16cid:durableId="1955745309">
    <w:abstractNumId w:val="73"/>
  </w:num>
  <w:num w:numId="36" w16cid:durableId="162546945">
    <w:abstractNumId w:val="36"/>
  </w:num>
  <w:num w:numId="37" w16cid:durableId="1084568955">
    <w:abstractNumId w:val="32"/>
  </w:num>
  <w:num w:numId="38" w16cid:durableId="287786680">
    <w:abstractNumId w:val="18"/>
  </w:num>
  <w:num w:numId="39" w16cid:durableId="28337353">
    <w:abstractNumId w:val="43"/>
  </w:num>
  <w:num w:numId="40" w16cid:durableId="713119909">
    <w:abstractNumId w:val="28"/>
  </w:num>
  <w:num w:numId="41" w16cid:durableId="753745214">
    <w:abstractNumId w:val="44"/>
  </w:num>
  <w:num w:numId="42" w16cid:durableId="761486363">
    <w:abstractNumId w:val="69"/>
  </w:num>
  <w:num w:numId="43" w16cid:durableId="619065820">
    <w:abstractNumId w:val="1"/>
  </w:num>
  <w:num w:numId="44" w16cid:durableId="481820865">
    <w:abstractNumId w:val="75"/>
  </w:num>
  <w:num w:numId="45" w16cid:durableId="190845227">
    <w:abstractNumId w:val="66"/>
  </w:num>
  <w:num w:numId="46" w16cid:durableId="2016225297">
    <w:abstractNumId w:val="76"/>
  </w:num>
  <w:num w:numId="47" w16cid:durableId="1922257287">
    <w:abstractNumId w:val="62"/>
  </w:num>
  <w:num w:numId="48" w16cid:durableId="1611088855">
    <w:abstractNumId w:val="37"/>
  </w:num>
  <w:num w:numId="49" w16cid:durableId="854416854">
    <w:abstractNumId w:val="79"/>
  </w:num>
  <w:num w:numId="50" w16cid:durableId="1450273662">
    <w:abstractNumId w:val="21"/>
  </w:num>
  <w:num w:numId="51" w16cid:durableId="1001203015">
    <w:abstractNumId w:val="42"/>
  </w:num>
  <w:num w:numId="52" w16cid:durableId="2110813983">
    <w:abstractNumId w:val="65"/>
  </w:num>
  <w:num w:numId="53" w16cid:durableId="1984457414">
    <w:abstractNumId w:val="39"/>
  </w:num>
  <w:num w:numId="54" w16cid:durableId="1411007157">
    <w:abstractNumId w:val="7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FB"/>
    <w:rsid w:val="00001DDF"/>
    <w:rsid w:val="0000322D"/>
    <w:rsid w:val="00006E8F"/>
    <w:rsid w:val="00007670"/>
    <w:rsid w:val="00010665"/>
    <w:rsid w:val="0001127E"/>
    <w:rsid w:val="00012E82"/>
    <w:rsid w:val="0001386C"/>
    <w:rsid w:val="00013E16"/>
    <w:rsid w:val="00016716"/>
    <w:rsid w:val="000218A4"/>
    <w:rsid w:val="0002393A"/>
    <w:rsid w:val="00027DB8"/>
    <w:rsid w:val="00031A96"/>
    <w:rsid w:val="0003223C"/>
    <w:rsid w:val="00037DF3"/>
    <w:rsid w:val="00040BF3"/>
    <w:rsid w:val="0004211C"/>
    <w:rsid w:val="00046C59"/>
    <w:rsid w:val="00046FB1"/>
    <w:rsid w:val="00050653"/>
    <w:rsid w:val="00051362"/>
    <w:rsid w:val="00051F45"/>
    <w:rsid w:val="00052953"/>
    <w:rsid w:val="0005315D"/>
    <w:rsid w:val="0005341A"/>
    <w:rsid w:val="0005530D"/>
    <w:rsid w:val="00056DEF"/>
    <w:rsid w:val="00056EDC"/>
    <w:rsid w:val="00064399"/>
    <w:rsid w:val="0006635A"/>
    <w:rsid w:val="00066641"/>
    <w:rsid w:val="000667C4"/>
    <w:rsid w:val="000720BE"/>
    <w:rsid w:val="0007259C"/>
    <w:rsid w:val="00072F4F"/>
    <w:rsid w:val="00075C6A"/>
    <w:rsid w:val="0007665D"/>
    <w:rsid w:val="00076A0A"/>
    <w:rsid w:val="00080202"/>
    <w:rsid w:val="00080CD5"/>
    <w:rsid w:val="00080DCD"/>
    <w:rsid w:val="00080E22"/>
    <w:rsid w:val="00081432"/>
    <w:rsid w:val="0008173B"/>
    <w:rsid w:val="00081FD2"/>
    <w:rsid w:val="00082573"/>
    <w:rsid w:val="000840A3"/>
    <w:rsid w:val="00084495"/>
    <w:rsid w:val="00085062"/>
    <w:rsid w:val="000850E8"/>
    <w:rsid w:val="00085E0B"/>
    <w:rsid w:val="00086977"/>
    <w:rsid w:val="00086A5F"/>
    <w:rsid w:val="000911EF"/>
    <w:rsid w:val="000912DF"/>
    <w:rsid w:val="000913F9"/>
    <w:rsid w:val="00092DC9"/>
    <w:rsid w:val="000962C5"/>
    <w:rsid w:val="00096DEC"/>
    <w:rsid w:val="000A4317"/>
    <w:rsid w:val="000A559C"/>
    <w:rsid w:val="000A5980"/>
    <w:rsid w:val="000A6284"/>
    <w:rsid w:val="000B2CA1"/>
    <w:rsid w:val="000B576B"/>
    <w:rsid w:val="000B613C"/>
    <w:rsid w:val="000C1596"/>
    <w:rsid w:val="000C25E5"/>
    <w:rsid w:val="000C282D"/>
    <w:rsid w:val="000C344D"/>
    <w:rsid w:val="000C5F44"/>
    <w:rsid w:val="000C671C"/>
    <w:rsid w:val="000D0902"/>
    <w:rsid w:val="000D1F29"/>
    <w:rsid w:val="000D633D"/>
    <w:rsid w:val="000D6A32"/>
    <w:rsid w:val="000D7EE1"/>
    <w:rsid w:val="000E342B"/>
    <w:rsid w:val="000E5DD2"/>
    <w:rsid w:val="000F2958"/>
    <w:rsid w:val="000F2DDC"/>
    <w:rsid w:val="000F3850"/>
    <w:rsid w:val="001014EA"/>
    <w:rsid w:val="00104E3A"/>
    <w:rsid w:val="00104E7F"/>
    <w:rsid w:val="0010637D"/>
    <w:rsid w:val="00106AAD"/>
    <w:rsid w:val="001137EC"/>
    <w:rsid w:val="001152F5"/>
    <w:rsid w:val="00115F0F"/>
    <w:rsid w:val="00117743"/>
    <w:rsid w:val="00117F5B"/>
    <w:rsid w:val="00121D01"/>
    <w:rsid w:val="00122957"/>
    <w:rsid w:val="0012380E"/>
    <w:rsid w:val="0012671A"/>
    <w:rsid w:val="00127339"/>
    <w:rsid w:val="00127B2A"/>
    <w:rsid w:val="00132658"/>
    <w:rsid w:val="001334AE"/>
    <w:rsid w:val="0013483D"/>
    <w:rsid w:val="00137FCE"/>
    <w:rsid w:val="00140428"/>
    <w:rsid w:val="00141525"/>
    <w:rsid w:val="00143AC2"/>
    <w:rsid w:val="0014427B"/>
    <w:rsid w:val="00145CD8"/>
    <w:rsid w:val="0014721A"/>
    <w:rsid w:val="0015005A"/>
    <w:rsid w:val="00150DC0"/>
    <w:rsid w:val="001539DB"/>
    <w:rsid w:val="0015471B"/>
    <w:rsid w:val="00155EAE"/>
    <w:rsid w:val="00156365"/>
    <w:rsid w:val="00156CD4"/>
    <w:rsid w:val="0016060B"/>
    <w:rsid w:val="001608A0"/>
    <w:rsid w:val="0016153B"/>
    <w:rsid w:val="00164A3E"/>
    <w:rsid w:val="00164F5C"/>
    <w:rsid w:val="00166595"/>
    <w:rsid w:val="00166FF6"/>
    <w:rsid w:val="00167432"/>
    <w:rsid w:val="00174687"/>
    <w:rsid w:val="00176123"/>
    <w:rsid w:val="00181620"/>
    <w:rsid w:val="001863B5"/>
    <w:rsid w:val="00186425"/>
    <w:rsid w:val="00186AE4"/>
    <w:rsid w:val="00186F15"/>
    <w:rsid w:val="0018765C"/>
    <w:rsid w:val="00191886"/>
    <w:rsid w:val="001957AD"/>
    <w:rsid w:val="001A1938"/>
    <w:rsid w:val="001A2B7F"/>
    <w:rsid w:val="001A3AFD"/>
    <w:rsid w:val="001A496C"/>
    <w:rsid w:val="001A576A"/>
    <w:rsid w:val="001B0183"/>
    <w:rsid w:val="001B2B6C"/>
    <w:rsid w:val="001B6D10"/>
    <w:rsid w:val="001B774F"/>
    <w:rsid w:val="001C29D0"/>
    <w:rsid w:val="001C3435"/>
    <w:rsid w:val="001D01C4"/>
    <w:rsid w:val="001D19F4"/>
    <w:rsid w:val="001D2383"/>
    <w:rsid w:val="001D2F5E"/>
    <w:rsid w:val="001D4F99"/>
    <w:rsid w:val="001D50E2"/>
    <w:rsid w:val="001D52B0"/>
    <w:rsid w:val="001D5A18"/>
    <w:rsid w:val="001D7CA4"/>
    <w:rsid w:val="001E057F"/>
    <w:rsid w:val="001E14EB"/>
    <w:rsid w:val="001E1565"/>
    <w:rsid w:val="001E35DE"/>
    <w:rsid w:val="001E49BC"/>
    <w:rsid w:val="001E6428"/>
    <w:rsid w:val="001F15DB"/>
    <w:rsid w:val="001F19D0"/>
    <w:rsid w:val="001F1C60"/>
    <w:rsid w:val="001F2738"/>
    <w:rsid w:val="001F4003"/>
    <w:rsid w:val="001F59E6"/>
    <w:rsid w:val="001F6155"/>
    <w:rsid w:val="001F7EFC"/>
    <w:rsid w:val="002006B1"/>
    <w:rsid w:val="00200A6F"/>
    <w:rsid w:val="00202BF1"/>
    <w:rsid w:val="00203F1C"/>
    <w:rsid w:val="002057A3"/>
    <w:rsid w:val="00206936"/>
    <w:rsid w:val="00206C6F"/>
    <w:rsid w:val="00206FBD"/>
    <w:rsid w:val="00207746"/>
    <w:rsid w:val="00211416"/>
    <w:rsid w:val="002179FB"/>
    <w:rsid w:val="002236C6"/>
    <w:rsid w:val="0022526B"/>
    <w:rsid w:val="00227D13"/>
    <w:rsid w:val="00230031"/>
    <w:rsid w:val="002304E7"/>
    <w:rsid w:val="002329B5"/>
    <w:rsid w:val="00233BF1"/>
    <w:rsid w:val="00233E7A"/>
    <w:rsid w:val="00235B0B"/>
    <w:rsid w:val="00235C01"/>
    <w:rsid w:val="00237E1E"/>
    <w:rsid w:val="002466FF"/>
    <w:rsid w:val="00247343"/>
    <w:rsid w:val="00250320"/>
    <w:rsid w:val="0025253C"/>
    <w:rsid w:val="002539DD"/>
    <w:rsid w:val="0025417F"/>
    <w:rsid w:val="00256250"/>
    <w:rsid w:val="00257BF0"/>
    <w:rsid w:val="00260792"/>
    <w:rsid w:val="00260BAE"/>
    <w:rsid w:val="00261164"/>
    <w:rsid w:val="002611CD"/>
    <w:rsid w:val="00263EC2"/>
    <w:rsid w:val="00265C56"/>
    <w:rsid w:val="0026685F"/>
    <w:rsid w:val="00267647"/>
    <w:rsid w:val="00267DE5"/>
    <w:rsid w:val="002716CD"/>
    <w:rsid w:val="002720DF"/>
    <w:rsid w:val="00274D4B"/>
    <w:rsid w:val="002751FA"/>
    <w:rsid w:val="002806F5"/>
    <w:rsid w:val="00281577"/>
    <w:rsid w:val="00282229"/>
    <w:rsid w:val="00287C83"/>
    <w:rsid w:val="002926BC"/>
    <w:rsid w:val="00293A72"/>
    <w:rsid w:val="002944BA"/>
    <w:rsid w:val="002959FA"/>
    <w:rsid w:val="00296827"/>
    <w:rsid w:val="002A0160"/>
    <w:rsid w:val="002A30C3"/>
    <w:rsid w:val="002A4417"/>
    <w:rsid w:val="002A6F6A"/>
    <w:rsid w:val="002A7712"/>
    <w:rsid w:val="002B38F7"/>
    <w:rsid w:val="002B449C"/>
    <w:rsid w:val="002B536E"/>
    <w:rsid w:val="002B5591"/>
    <w:rsid w:val="002B6AA4"/>
    <w:rsid w:val="002C1CB1"/>
    <w:rsid w:val="002C1FE9"/>
    <w:rsid w:val="002C2A77"/>
    <w:rsid w:val="002C7837"/>
    <w:rsid w:val="002D0CD9"/>
    <w:rsid w:val="002D3A57"/>
    <w:rsid w:val="002D4648"/>
    <w:rsid w:val="002D4B6E"/>
    <w:rsid w:val="002D7D05"/>
    <w:rsid w:val="002E20C8"/>
    <w:rsid w:val="002E26A8"/>
    <w:rsid w:val="002E2DAF"/>
    <w:rsid w:val="002E3957"/>
    <w:rsid w:val="002E4290"/>
    <w:rsid w:val="002E66A6"/>
    <w:rsid w:val="002E7771"/>
    <w:rsid w:val="002F0DB1"/>
    <w:rsid w:val="002F2885"/>
    <w:rsid w:val="002F45A1"/>
    <w:rsid w:val="002F6F59"/>
    <w:rsid w:val="003027D6"/>
    <w:rsid w:val="00303373"/>
    <w:rsid w:val="0030364F"/>
    <w:rsid w:val="003037F9"/>
    <w:rsid w:val="0030583E"/>
    <w:rsid w:val="00306E44"/>
    <w:rsid w:val="00307FE1"/>
    <w:rsid w:val="003135C0"/>
    <w:rsid w:val="00313711"/>
    <w:rsid w:val="003164BA"/>
    <w:rsid w:val="00316B5B"/>
    <w:rsid w:val="00317FF4"/>
    <w:rsid w:val="0032187F"/>
    <w:rsid w:val="0032226E"/>
    <w:rsid w:val="003258E6"/>
    <w:rsid w:val="0033077E"/>
    <w:rsid w:val="00331106"/>
    <w:rsid w:val="0033272A"/>
    <w:rsid w:val="003336D8"/>
    <w:rsid w:val="003365BC"/>
    <w:rsid w:val="00337405"/>
    <w:rsid w:val="00342283"/>
    <w:rsid w:val="00343A87"/>
    <w:rsid w:val="00344A36"/>
    <w:rsid w:val="003456F4"/>
    <w:rsid w:val="00347FB6"/>
    <w:rsid w:val="003504FD"/>
    <w:rsid w:val="00350881"/>
    <w:rsid w:val="00356B0E"/>
    <w:rsid w:val="00357D55"/>
    <w:rsid w:val="00362B49"/>
    <w:rsid w:val="00363513"/>
    <w:rsid w:val="00363EF8"/>
    <w:rsid w:val="003640AA"/>
    <w:rsid w:val="003657E5"/>
    <w:rsid w:val="0036589C"/>
    <w:rsid w:val="00366E92"/>
    <w:rsid w:val="00371312"/>
    <w:rsid w:val="00371DC7"/>
    <w:rsid w:val="003745FF"/>
    <w:rsid w:val="00375BE5"/>
    <w:rsid w:val="00375D4D"/>
    <w:rsid w:val="003770CC"/>
    <w:rsid w:val="00377B21"/>
    <w:rsid w:val="0038149D"/>
    <w:rsid w:val="00390932"/>
    <w:rsid w:val="00390CE3"/>
    <w:rsid w:val="00394876"/>
    <w:rsid w:val="00394AAF"/>
    <w:rsid w:val="00394CE5"/>
    <w:rsid w:val="003965DE"/>
    <w:rsid w:val="0039689A"/>
    <w:rsid w:val="003A6341"/>
    <w:rsid w:val="003A784A"/>
    <w:rsid w:val="003A7BDE"/>
    <w:rsid w:val="003B049C"/>
    <w:rsid w:val="003B2771"/>
    <w:rsid w:val="003B67FD"/>
    <w:rsid w:val="003B6A61"/>
    <w:rsid w:val="003C284E"/>
    <w:rsid w:val="003D0F63"/>
    <w:rsid w:val="003D42C0"/>
    <w:rsid w:val="003D48AF"/>
    <w:rsid w:val="003D5B29"/>
    <w:rsid w:val="003D7818"/>
    <w:rsid w:val="003E1962"/>
    <w:rsid w:val="003E1F74"/>
    <w:rsid w:val="003E2445"/>
    <w:rsid w:val="003E2620"/>
    <w:rsid w:val="003E36DA"/>
    <w:rsid w:val="003E3BB2"/>
    <w:rsid w:val="003F4043"/>
    <w:rsid w:val="003F5B58"/>
    <w:rsid w:val="003F632E"/>
    <w:rsid w:val="003F6F59"/>
    <w:rsid w:val="00401407"/>
    <w:rsid w:val="00401CE5"/>
    <w:rsid w:val="0040222A"/>
    <w:rsid w:val="004047BC"/>
    <w:rsid w:val="00406D6A"/>
    <w:rsid w:val="004100F7"/>
    <w:rsid w:val="00411FF9"/>
    <w:rsid w:val="0041288A"/>
    <w:rsid w:val="0041364A"/>
    <w:rsid w:val="00413871"/>
    <w:rsid w:val="00413C69"/>
    <w:rsid w:val="00414CB3"/>
    <w:rsid w:val="0041563D"/>
    <w:rsid w:val="00417748"/>
    <w:rsid w:val="004179BF"/>
    <w:rsid w:val="004206FD"/>
    <w:rsid w:val="00421FED"/>
    <w:rsid w:val="00422C6E"/>
    <w:rsid w:val="00424AF0"/>
    <w:rsid w:val="004262AE"/>
    <w:rsid w:val="00426E25"/>
    <w:rsid w:val="00427D9C"/>
    <w:rsid w:val="00427E7E"/>
    <w:rsid w:val="00427F14"/>
    <w:rsid w:val="0043454F"/>
    <w:rsid w:val="004366A2"/>
    <w:rsid w:val="00440381"/>
    <w:rsid w:val="00443B6E"/>
    <w:rsid w:val="00445732"/>
    <w:rsid w:val="00446085"/>
    <w:rsid w:val="0045420A"/>
    <w:rsid w:val="00454730"/>
    <w:rsid w:val="004554D4"/>
    <w:rsid w:val="004558B7"/>
    <w:rsid w:val="004574A0"/>
    <w:rsid w:val="00461744"/>
    <w:rsid w:val="00461C7E"/>
    <w:rsid w:val="00463E56"/>
    <w:rsid w:val="00466185"/>
    <w:rsid w:val="00466303"/>
    <w:rsid w:val="004668A7"/>
    <w:rsid w:val="00466D96"/>
    <w:rsid w:val="00467747"/>
    <w:rsid w:val="00470017"/>
    <w:rsid w:val="00470807"/>
    <w:rsid w:val="00471070"/>
    <w:rsid w:val="0047239A"/>
    <w:rsid w:val="004734FD"/>
    <w:rsid w:val="00473C98"/>
    <w:rsid w:val="00473EC6"/>
    <w:rsid w:val="0047460D"/>
    <w:rsid w:val="00474965"/>
    <w:rsid w:val="004754E2"/>
    <w:rsid w:val="004764DE"/>
    <w:rsid w:val="004773F9"/>
    <w:rsid w:val="00477B9F"/>
    <w:rsid w:val="00481E94"/>
    <w:rsid w:val="00482DF8"/>
    <w:rsid w:val="004864DE"/>
    <w:rsid w:val="0049062E"/>
    <w:rsid w:val="004931C6"/>
    <w:rsid w:val="00494BE5"/>
    <w:rsid w:val="00495E04"/>
    <w:rsid w:val="00496224"/>
    <w:rsid w:val="004A0EBA"/>
    <w:rsid w:val="004A2538"/>
    <w:rsid w:val="004A3D37"/>
    <w:rsid w:val="004A45C0"/>
    <w:rsid w:val="004A6183"/>
    <w:rsid w:val="004A63A1"/>
    <w:rsid w:val="004A65C1"/>
    <w:rsid w:val="004A74AF"/>
    <w:rsid w:val="004A75A1"/>
    <w:rsid w:val="004B09E4"/>
    <w:rsid w:val="004B0C15"/>
    <w:rsid w:val="004B35EA"/>
    <w:rsid w:val="004B417A"/>
    <w:rsid w:val="004B44EF"/>
    <w:rsid w:val="004B56A1"/>
    <w:rsid w:val="004B69E4"/>
    <w:rsid w:val="004B73D8"/>
    <w:rsid w:val="004C0E07"/>
    <w:rsid w:val="004C3A61"/>
    <w:rsid w:val="004C579C"/>
    <w:rsid w:val="004C6C39"/>
    <w:rsid w:val="004D075F"/>
    <w:rsid w:val="004D1B76"/>
    <w:rsid w:val="004D344E"/>
    <w:rsid w:val="004D3931"/>
    <w:rsid w:val="004E019E"/>
    <w:rsid w:val="004E06EC"/>
    <w:rsid w:val="004E0A3F"/>
    <w:rsid w:val="004E1B1F"/>
    <w:rsid w:val="004E2989"/>
    <w:rsid w:val="004E2CB7"/>
    <w:rsid w:val="004E4C71"/>
    <w:rsid w:val="004F016A"/>
    <w:rsid w:val="004F4B78"/>
    <w:rsid w:val="005009BD"/>
    <w:rsid w:val="00500F94"/>
    <w:rsid w:val="00500FF4"/>
    <w:rsid w:val="00501FC9"/>
    <w:rsid w:val="00502FB3"/>
    <w:rsid w:val="00503DE9"/>
    <w:rsid w:val="0050530C"/>
    <w:rsid w:val="00505DEA"/>
    <w:rsid w:val="00507782"/>
    <w:rsid w:val="00512A04"/>
    <w:rsid w:val="00513FEC"/>
    <w:rsid w:val="00517B51"/>
    <w:rsid w:val="00520499"/>
    <w:rsid w:val="00521954"/>
    <w:rsid w:val="005236E2"/>
    <w:rsid w:val="005249F5"/>
    <w:rsid w:val="005260F7"/>
    <w:rsid w:val="00532184"/>
    <w:rsid w:val="005348B4"/>
    <w:rsid w:val="00542DF7"/>
    <w:rsid w:val="00543BD1"/>
    <w:rsid w:val="00550547"/>
    <w:rsid w:val="0055130B"/>
    <w:rsid w:val="005526E5"/>
    <w:rsid w:val="0055587F"/>
    <w:rsid w:val="00556113"/>
    <w:rsid w:val="00562379"/>
    <w:rsid w:val="00564C12"/>
    <w:rsid w:val="005654B8"/>
    <w:rsid w:val="00565C4D"/>
    <w:rsid w:val="00567DB9"/>
    <w:rsid w:val="00571351"/>
    <w:rsid w:val="0057171C"/>
    <w:rsid w:val="005732B8"/>
    <w:rsid w:val="0057530B"/>
    <w:rsid w:val="005762CC"/>
    <w:rsid w:val="00582D3D"/>
    <w:rsid w:val="005846A6"/>
    <w:rsid w:val="0058797C"/>
    <w:rsid w:val="00587ECE"/>
    <w:rsid w:val="0059008B"/>
    <w:rsid w:val="005923D1"/>
    <w:rsid w:val="00592734"/>
    <w:rsid w:val="00595386"/>
    <w:rsid w:val="00595D03"/>
    <w:rsid w:val="00596D35"/>
    <w:rsid w:val="00597234"/>
    <w:rsid w:val="005A4AC0"/>
    <w:rsid w:val="005A5FDF"/>
    <w:rsid w:val="005A6971"/>
    <w:rsid w:val="005B0FB7"/>
    <w:rsid w:val="005B122A"/>
    <w:rsid w:val="005B1FCB"/>
    <w:rsid w:val="005B3EA8"/>
    <w:rsid w:val="005B4A89"/>
    <w:rsid w:val="005B5AC2"/>
    <w:rsid w:val="005C2566"/>
    <w:rsid w:val="005C2833"/>
    <w:rsid w:val="005C4B88"/>
    <w:rsid w:val="005D346F"/>
    <w:rsid w:val="005D4ABF"/>
    <w:rsid w:val="005D4FC9"/>
    <w:rsid w:val="005E144D"/>
    <w:rsid w:val="005E1500"/>
    <w:rsid w:val="005E2DCB"/>
    <w:rsid w:val="005E3A43"/>
    <w:rsid w:val="005E67D7"/>
    <w:rsid w:val="005E6D28"/>
    <w:rsid w:val="005F0A7B"/>
    <w:rsid w:val="005F0A99"/>
    <w:rsid w:val="005F0B17"/>
    <w:rsid w:val="005F3625"/>
    <w:rsid w:val="005F4DF5"/>
    <w:rsid w:val="005F5758"/>
    <w:rsid w:val="005F77C7"/>
    <w:rsid w:val="005F7D18"/>
    <w:rsid w:val="00601488"/>
    <w:rsid w:val="00602281"/>
    <w:rsid w:val="00603AE8"/>
    <w:rsid w:val="00604AA8"/>
    <w:rsid w:val="006148C4"/>
    <w:rsid w:val="00620675"/>
    <w:rsid w:val="00622910"/>
    <w:rsid w:val="006244C4"/>
    <w:rsid w:val="006254B6"/>
    <w:rsid w:val="00626AB9"/>
    <w:rsid w:val="00627FC8"/>
    <w:rsid w:val="00630C82"/>
    <w:rsid w:val="00630F0A"/>
    <w:rsid w:val="006316DB"/>
    <w:rsid w:val="0063235C"/>
    <w:rsid w:val="006326C0"/>
    <w:rsid w:val="00634576"/>
    <w:rsid w:val="006351D5"/>
    <w:rsid w:val="00636029"/>
    <w:rsid w:val="00640C2C"/>
    <w:rsid w:val="006433C3"/>
    <w:rsid w:val="00650F5B"/>
    <w:rsid w:val="006555F2"/>
    <w:rsid w:val="0065638C"/>
    <w:rsid w:val="006568F2"/>
    <w:rsid w:val="006570FF"/>
    <w:rsid w:val="00657633"/>
    <w:rsid w:val="00660BA6"/>
    <w:rsid w:val="006670D7"/>
    <w:rsid w:val="0066775F"/>
    <w:rsid w:val="006719EA"/>
    <w:rsid w:val="00671F13"/>
    <w:rsid w:val="0067400A"/>
    <w:rsid w:val="006847AD"/>
    <w:rsid w:val="006859FB"/>
    <w:rsid w:val="00687603"/>
    <w:rsid w:val="0069114B"/>
    <w:rsid w:val="00694638"/>
    <w:rsid w:val="006959A1"/>
    <w:rsid w:val="0069742E"/>
    <w:rsid w:val="0069780E"/>
    <w:rsid w:val="006A1A12"/>
    <w:rsid w:val="006A2C1B"/>
    <w:rsid w:val="006A4A21"/>
    <w:rsid w:val="006A56FD"/>
    <w:rsid w:val="006A5FB1"/>
    <w:rsid w:val="006A61B8"/>
    <w:rsid w:val="006A756A"/>
    <w:rsid w:val="006B535E"/>
    <w:rsid w:val="006C5A34"/>
    <w:rsid w:val="006C622C"/>
    <w:rsid w:val="006D23F2"/>
    <w:rsid w:val="006D4AFB"/>
    <w:rsid w:val="006D66F7"/>
    <w:rsid w:val="006D7FD5"/>
    <w:rsid w:val="006E3BFF"/>
    <w:rsid w:val="006E7E0F"/>
    <w:rsid w:val="006F008E"/>
    <w:rsid w:val="006F3C50"/>
    <w:rsid w:val="006F63A9"/>
    <w:rsid w:val="007020DA"/>
    <w:rsid w:val="00702F7D"/>
    <w:rsid w:val="00703193"/>
    <w:rsid w:val="00705C9D"/>
    <w:rsid w:val="00705F13"/>
    <w:rsid w:val="00713D03"/>
    <w:rsid w:val="00714F1D"/>
    <w:rsid w:val="00715225"/>
    <w:rsid w:val="00715F8F"/>
    <w:rsid w:val="007163CE"/>
    <w:rsid w:val="007166A0"/>
    <w:rsid w:val="00720052"/>
    <w:rsid w:val="00720CC6"/>
    <w:rsid w:val="00722DDB"/>
    <w:rsid w:val="00723BEB"/>
    <w:rsid w:val="00724728"/>
    <w:rsid w:val="00724F98"/>
    <w:rsid w:val="00730B9B"/>
    <w:rsid w:val="00731271"/>
    <w:rsid w:val="0073182E"/>
    <w:rsid w:val="007332FF"/>
    <w:rsid w:val="00734A12"/>
    <w:rsid w:val="00734BDA"/>
    <w:rsid w:val="00737022"/>
    <w:rsid w:val="007408F5"/>
    <w:rsid w:val="00741EAE"/>
    <w:rsid w:val="00744400"/>
    <w:rsid w:val="00754A27"/>
    <w:rsid w:val="00755248"/>
    <w:rsid w:val="00756C34"/>
    <w:rsid w:val="00760E60"/>
    <w:rsid w:val="0076190B"/>
    <w:rsid w:val="0076195C"/>
    <w:rsid w:val="0076355D"/>
    <w:rsid w:val="007635AF"/>
    <w:rsid w:val="00763A2D"/>
    <w:rsid w:val="007676A4"/>
    <w:rsid w:val="007725B3"/>
    <w:rsid w:val="0077645D"/>
    <w:rsid w:val="00777795"/>
    <w:rsid w:val="00780C9F"/>
    <w:rsid w:val="007820F0"/>
    <w:rsid w:val="00782C17"/>
    <w:rsid w:val="007838CA"/>
    <w:rsid w:val="00783A57"/>
    <w:rsid w:val="00784C92"/>
    <w:rsid w:val="007859CD"/>
    <w:rsid w:val="00786EFC"/>
    <w:rsid w:val="007907E4"/>
    <w:rsid w:val="00790FDE"/>
    <w:rsid w:val="00791E1F"/>
    <w:rsid w:val="00792E72"/>
    <w:rsid w:val="00796371"/>
    <w:rsid w:val="00796461"/>
    <w:rsid w:val="007A0A7E"/>
    <w:rsid w:val="007A1FB2"/>
    <w:rsid w:val="007A42CA"/>
    <w:rsid w:val="007A6562"/>
    <w:rsid w:val="007A6A4F"/>
    <w:rsid w:val="007B03F5"/>
    <w:rsid w:val="007B2D64"/>
    <w:rsid w:val="007B386F"/>
    <w:rsid w:val="007B5C09"/>
    <w:rsid w:val="007B5DA2"/>
    <w:rsid w:val="007B7226"/>
    <w:rsid w:val="007B7E3B"/>
    <w:rsid w:val="007C0966"/>
    <w:rsid w:val="007C19E7"/>
    <w:rsid w:val="007C378C"/>
    <w:rsid w:val="007C5CFD"/>
    <w:rsid w:val="007C6D9F"/>
    <w:rsid w:val="007C7EDD"/>
    <w:rsid w:val="007D0530"/>
    <w:rsid w:val="007D1978"/>
    <w:rsid w:val="007D1A00"/>
    <w:rsid w:val="007D2066"/>
    <w:rsid w:val="007D4893"/>
    <w:rsid w:val="007D4C58"/>
    <w:rsid w:val="007D62A8"/>
    <w:rsid w:val="007D7814"/>
    <w:rsid w:val="007E0AC3"/>
    <w:rsid w:val="007E1214"/>
    <w:rsid w:val="007E43EE"/>
    <w:rsid w:val="007E4D4E"/>
    <w:rsid w:val="007E70CF"/>
    <w:rsid w:val="007E74A4"/>
    <w:rsid w:val="007F263F"/>
    <w:rsid w:val="008015A8"/>
    <w:rsid w:val="00803F99"/>
    <w:rsid w:val="0080605A"/>
    <w:rsid w:val="0080766E"/>
    <w:rsid w:val="00811169"/>
    <w:rsid w:val="00815297"/>
    <w:rsid w:val="008157D5"/>
    <w:rsid w:val="008170DB"/>
    <w:rsid w:val="00817BA1"/>
    <w:rsid w:val="00817E0B"/>
    <w:rsid w:val="00823022"/>
    <w:rsid w:val="00823F24"/>
    <w:rsid w:val="0082634E"/>
    <w:rsid w:val="00827DFD"/>
    <w:rsid w:val="00830A00"/>
    <w:rsid w:val="008313C4"/>
    <w:rsid w:val="00833A6C"/>
    <w:rsid w:val="00835434"/>
    <w:rsid w:val="008358C0"/>
    <w:rsid w:val="00835994"/>
    <w:rsid w:val="0083624F"/>
    <w:rsid w:val="008413F6"/>
    <w:rsid w:val="00841B06"/>
    <w:rsid w:val="00842838"/>
    <w:rsid w:val="00842E20"/>
    <w:rsid w:val="008455B7"/>
    <w:rsid w:val="00845E41"/>
    <w:rsid w:val="00846EDB"/>
    <w:rsid w:val="008476EF"/>
    <w:rsid w:val="0085077F"/>
    <w:rsid w:val="008512A1"/>
    <w:rsid w:val="0085171B"/>
    <w:rsid w:val="00853B24"/>
    <w:rsid w:val="00854EC1"/>
    <w:rsid w:val="00855B54"/>
    <w:rsid w:val="008571F0"/>
    <w:rsid w:val="0085797F"/>
    <w:rsid w:val="008579D5"/>
    <w:rsid w:val="00861421"/>
    <w:rsid w:val="00861DC3"/>
    <w:rsid w:val="008628F8"/>
    <w:rsid w:val="008643FD"/>
    <w:rsid w:val="00864FDB"/>
    <w:rsid w:val="008654B6"/>
    <w:rsid w:val="00866C2B"/>
    <w:rsid w:val="00867019"/>
    <w:rsid w:val="00871A09"/>
    <w:rsid w:val="00872471"/>
    <w:rsid w:val="008735A9"/>
    <w:rsid w:val="00874D4A"/>
    <w:rsid w:val="00877BC5"/>
    <w:rsid w:val="00877D20"/>
    <w:rsid w:val="008805C2"/>
    <w:rsid w:val="00881C48"/>
    <w:rsid w:val="008822FC"/>
    <w:rsid w:val="0088459A"/>
    <w:rsid w:val="00885B80"/>
    <w:rsid w:val="00885C30"/>
    <w:rsid w:val="00885E9B"/>
    <w:rsid w:val="00891B21"/>
    <w:rsid w:val="00893AA3"/>
    <w:rsid w:val="00893C96"/>
    <w:rsid w:val="00894665"/>
    <w:rsid w:val="0089500A"/>
    <w:rsid w:val="0089536D"/>
    <w:rsid w:val="0089763F"/>
    <w:rsid w:val="008976C7"/>
    <w:rsid w:val="00897C94"/>
    <w:rsid w:val="008A05A4"/>
    <w:rsid w:val="008A10D2"/>
    <w:rsid w:val="008A5B17"/>
    <w:rsid w:val="008A776A"/>
    <w:rsid w:val="008A7C12"/>
    <w:rsid w:val="008B03CE"/>
    <w:rsid w:val="008B4272"/>
    <w:rsid w:val="008B529E"/>
    <w:rsid w:val="008C02D2"/>
    <w:rsid w:val="008C17FB"/>
    <w:rsid w:val="008C36BB"/>
    <w:rsid w:val="008C683A"/>
    <w:rsid w:val="008D19E3"/>
    <w:rsid w:val="008D1B00"/>
    <w:rsid w:val="008D57B8"/>
    <w:rsid w:val="008D6E99"/>
    <w:rsid w:val="008D7E6C"/>
    <w:rsid w:val="008E03FC"/>
    <w:rsid w:val="008E510B"/>
    <w:rsid w:val="008E535D"/>
    <w:rsid w:val="008E55AA"/>
    <w:rsid w:val="008F3BDD"/>
    <w:rsid w:val="008F4C07"/>
    <w:rsid w:val="008F4E75"/>
    <w:rsid w:val="008F7345"/>
    <w:rsid w:val="008F7E64"/>
    <w:rsid w:val="00902B13"/>
    <w:rsid w:val="009035C4"/>
    <w:rsid w:val="00904E38"/>
    <w:rsid w:val="00907677"/>
    <w:rsid w:val="0091092E"/>
    <w:rsid w:val="009116E3"/>
    <w:rsid w:val="00911941"/>
    <w:rsid w:val="00911BE4"/>
    <w:rsid w:val="00916136"/>
    <w:rsid w:val="00916CA2"/>
    <w:rsid w:val="0092024D"/>
    <w:rsid w:val="009214E8"/>
    <w:rsid w:val="00921E82"/>
    <w:rsid w:val="009245A5"/>
    <w:rsid w:val="00924855"/>
    <w:rsid w:val="00925F0F"/>
    <w:rsid w:val="009301C8"/>
    <w:rsid w:val="00932F6B"/>
    <w:rsid w:val="009334C3"/>
    <w:rsid w:val="00934128"/>
    <w:rsid w:val="00942009"/>
    <w:rsid w:val="0094310D"/>
    <w:rsid w:val="00943558"/>
    <w:rsid w:val="009443A7"/>
    <w:rsid w:val="009464D1"/>
    <w:rsid w:val="009468BC"/>
    <w:rsid w:val="00947413"/>
    <w:rsid w:val="009507A8"/>
    <w:rsid w:val="00951975"/>
    <w:rsid w:val="00952DD2"/>
    <w:rsid w:val="00954058"/>
    <w:rsid w:val="0096116D"/>
    <w:rsid w:val="009616DF"/>
    <w:rsid w:val="0096263D"/>
    <w:rsid w:val="009629F4"/>
    <w:rsid w:val="00962EB1"/>
    <w:rsid w:val="0096542F"/>
    <w:rsid w:val="00967FA7"/>
    <w:rsid w:val="00971645"/>
    <w:rsid w:val="0097186B"/>
    <w:rsid w:val="00973098"/>
    <w:rsid w:val="00977919"/>
    <w:rsid w:val="0098074C"/>
    <w:rsid w:val="00980EEF"/>
    <w:rsid w:val="0098282F"/>
    <w:rsid w:val="00983000"/>
    <w:rsid w:val="0098592A"/>
    <w:rsid w:val="00985DB5"/>
    <w:rsid w:val="009870FA"/>
    <w:rsid w:val="00991909"/>
    <w:rsid w:val="00991D2A"/>
    <w:rsid w:val="009921C3"/>
    <w:rsid w:val="009940F6"/>
    <w:rsid w:val="0099551D"/>
    <w:rsid w:val="00997C96"/>
    <w:rsid w:val="009A2655"/>
    <w:rsid w:val="009A3C57"/>
    <w:rsid w:val="009A5897"/>
    <w:rsid w:val="009A5F24"/>
    <w:rsid w:val="009B0B3E"/>
    <w:rsid w:val="009B14EC"/>
    <w:rsid w:val="009B1913"/>
    <w:rsid w:val="009B503D"/>
    <w:rsid w:val="009B6657"/>
    <w:rsid w:val="009C145B"/>
    <w:rsid w:val="009D0EB5"/>
    <w:rsid w:val="009D13FD"/>
    <w:rsid w:val="009D14F9"/>
    <w:rsid w:val="009D1B7F"/>
    <w:rsid w:val="009D2B74"/>
    <w:rsid w:val="009D63FF"/>
    <w:rsid w:val="009E175D"/>
    <w:rsid w:val="009E20E1"/>
    <w:rsid w:val="009E3CC2"/>
    <w:rsid w:val="009F06BD"/>
    <w:rsid w:val="009F2A4D"/>
    <w:rsid w:val="00A00828"/>
    <w:rsid w:val="00A00A53"/>
    <w:rsid w:val="00A010B3"/>
    <w:rsid w:val="00A03290"/>
    <w:rsid w:val="00A0387E"/>
    <w:rsid w:val="00A06135"/>
    <w:rsid w:val="00A07490"/>
    <w:rsid w:val="00A07A17"/>
    <w:rsid w:val="00A10655"/>
    <w:rsid w:val="00A111AC"/>
    <w:rsid w:val="00A11311"/>
    <w:rsid w:val="00A120A9"/>
    <w:rsid w:val="00A123B9"/>
    <w:rsid w:val="00A12B64"/>
    <w:rsid w:val="00A154FE"/>
    <w:rsid w:val="00A21854"/>
    <w:rsid w:val="00A21F7E"/>
    <w:rsid w:val="00A22216"/>
    <w:rsid w:val="00A22C38"/>
    <w:rsid w:val="00A23085"/>
    <w:rsid w:val="00A25193"/>
    <w:rsid w:val="00A253EC"/>
    <w:rsid w:val="00A26E80"/>
    <w:rsid w:val="00A307E9"/>
    <w:rsid w:val="00A31AE8"/>
    <w:rsid w:val="00A34318"/>
    <w:rsid w:val="00A3739D"/>
    <w:rsid w:val="00A37DDA"/>
    <w:rsid w:val="00A4029B"/>
    <w:rsid w:val="00A422D6"/>
    <w:rsid w:val="00A45005"/>
    <w:rsid w:val="00A47824"/>
    <w:rsid w:val="00A47B1D"/>
    <w:rsid w:val="00A5007A"/>
    <w:rsid w:val="00A52DDD"/>
    <w:rsid w:val="00A54A5F"/>
    <w:rsid w:val="00A55FA5"/>
    <w:rsid w:val="00A62385"/>
    <w:rsid w:val="00A62B08"/>
    <w:rsid w:val="00A65836"/>
    <w:rsid w:val="00A660E7"/>
    <w:rsid w:val="00A6779A"/>
    <w:rsid w:val="00A721CE"/>
    <w:rsid w:val="00A755B8"/>
    <w:rsid w:val="00A76790"/>
    <w:rsid w:val="00A81E64"/>
    <w:rsid w:val="00A82EFD"/>
    <w:rsid w:val="00A84F0A"/>
    <w:rsid w:val="00A85663"/>
    <w:rsid w:val="00A868B8"/>
    <w:rsid w:val="00A900E9"/>
    <w:rsid w:val="00A906EB"/>
    <w:rsid w:val="00A91F0E"/>
    <w:rsid w:val="00A925EC"/>
    <w:rsid w:val="00A9293C"/>
    <w:rsid w:val="00A929AA"/>
    <w:rsid w:val="00A92B6B"/>
    <w:rsid w:val="00A94DAD"/>
    <w:rsid w:val="00A95428"/>
    <w:rsid w:val="00AA3612"/>
    <w:rsid w:val="00AA541E"/>
    <w:rsid w:val="00AA7647"/>
    <w:rsid w:val="00AB207D"/>
    <w:rsid w:val="00AB2784"/>
    <w:rsid w:val="00AC7513"/>
    <w:rsid w:val="00AD0DA4"/>
    <w:rsid w:val="00AD31B1"/>
    <w:rsid w:val="00AD3EA0"/>
    <w:rsid w:val="00AD4169"/>
    <w:rsid w:val="00AD51F0"/>
    <w:rsid w:val="00AD566C"/>
    <w:rsid w:val="00AD7D19"/>
    <w:rsid w:val="00AE2546"/>
    <w:rsid w:val="00AE25C6"/>
    <w:rsid w:val="00AE2706"/>
    <w:rsid w:val="00AE29C0"/>
    <w:rsid w:val="00AE306C"/>
    <w:rsid w:val="00AE60D4"/>
    <w:rsid w:val="00AE7B8C"/>
    <w:rsid w:val="00AF1ED4"/>
    <w:rsid w:val="00AF28C1"/>
    <w:rsid w:val="00AF3A60"/>
    <w:rsid w:val="00AF50BA"/>
    <w:rsid w:val="00AF6207"/>
    <w:rsid w:val="00B00500"/>
    <w:rsid w:val="00B019F2"/>
    <w:rsid w:val="00B01D23"/>
    <w:rsid w:val="00B0290F"/>
    <w:rsid w:val="00B02EF1"/>
    <w:rsid w:val="00B07B14"/>
    <w:rsid w:val="00B07C97"/>
    <w:rsid w:val="00B07F07"/>
    <w:rsid w:val="00B11C67"/>
    <w:rsid w:val="00B13396"/>
    <w:rsid w:val="00B15754"/>
    <w:rsid w:val="00B16EEB"/>
    <w:rsid w:val="00B2046E"/>
    <w:rsid w:val="00B20E8B"/>
    <w:rsid w:val="00B230AD"/>
    <w:rsid w:val="00B23BEB"/>
    <w:rsid w:val="00B257E1"/>
    <w:rsid w:val="00B2599A"/>
    <w:rsid w:val="00B26832"/>
    <w:rsid w:val="00B2753D"/>
    <w:rsid w:val="00B27AC4"/>
    <w:rsid w:val="00B3029A"/>
    <w:rsid w:val="00B3037D"/>
    <w:rsid w:val="00B32565"/>
    <w:rsid w:val="00B343CC"/>
    <w:rsid w:val="00B359DC"/>
    <w:rsid w:val="00B40C1C"/>
    <w:rsid w:val="00B45A23"/>
    <w:rsid w:val="00B472FA"/>
    <w:rsid w:val="00B47499"/>
    <w:rsid w:val="00B50849"/>
    <w:rsid w:val="00B5084A"/>
    <w:rsid w:val="00B51F84"/>
    <w:rsid w:val="00B55A82"/>
    <w:rsid w:val="00B606A1"/>
    <w:rsid w:val="00B614F7"/>
    <w:rsid w:val="00B61B26"/>
    <w:rsid w:val="00B61D91"/>
    <w:rsid w:val="00B65E6B"/>
    <w:rsid w:val="00B674DD"/>
    <w:rsid w:val="00B675B2"/>
    <w:rsid w:val="00B70D1A"/>
    <w:rsid w:val="00B73F1C"/>
    <w:rsid w:val="00B74CE9"/>
    <w:rsid w:val="00B753D3"/>
    <w:rsid w:val="00B75B4D"/>
    <w:rsid w:val="00B81261"/>
    <w:rsid w:val="00B81270"/>
    <w:rsid w:val="00B81B7F"/>
    <w:rsid w:val="00B8223E"/>
    <w:rsid w:val="00B832AE"/>
    <w:rsid w:val="00B8343B"/>
    <w:rsid w:val="00B85430"/>
    <w:rsid w:val="00B86678"/>
    <w:rsid w:val="00B874DF"/>
    <w:rsid w:val="00B904D2"/>
    <w:rsid w:val="00B92F9B"/>
    <w:rsid w:val="00B941B3"/>
    <w:rsid w:val="00B96513"/>
    <w:rsid w:val="00B973F5"/>
    <w:rsid w:val="00BA1818"/>
    <w:rsid w:val="00BA1D47"/>
    <w:rsid w:val="00BA66F0"/>
    <w:rsid w:val="00BB2239"/>
    <w:rsid w:val="00BB2AE7"/>
    <w:rsid w:val="00BB4592"/>
    <w:rsid w:val="00BB4F2E"/>
    <w:rsid w:val="00BB567D"/>
    <w:rsid w:val="00BB6464"/>
    <w:rsid w:val="00BB7869"/>
    <w:rsid w:val="00BC0DFA"/>
    <w:rsid w:val="00BC1BB8"/>
    <w:rsid w:val="00BC2B75"/>
    <w:rsid w:val="00BD3ADD"/>
    <w:rsid w:val="00BD6293"/>
    <w:rsid w:val="00BD7FE1"/>
    <w:rsid w:val="00BE19E3"/>
    <w:rsid w:val="00BE37CA"/>
    <w:rsid w:val="00BE47DF"/>
    <w:rsid w:val="00BE4A4E"/>
    <w:rsid w:val="00BE6144"/>
    <w:rsid w:val="00BE635A"/>
    <w:rsid w:val="00BE6905"/>
    <w:rsid w:val="00BE75E2"/>
    <w:rsid w:val="00BF17E9"/>
    <w:rsid w:val="00BF1AF0"/>
    <w:rsid w:val="00BF29FE"/>
    <w:rsid w:val="00BF2ABB"/>
    <w:rsid w:val="00BF5099"/>
    <w:rsid w:val="00C03DFD"/>
    <w:rsid w:val="00C10F10"/>
    <w:rsid w:val="00C138E9"/>
    <w:rsid w:val="00C1450F"/>
    <w:rsid w:val="00C15D4D"/>
    <w:rsid w:val="00C175DC"/>
    <w:rsid w:val="00C209FA"/>
    <w:rsid w:val="00C21B4E"/>
    <w:rsid w:val="00C22612"/>
    <w:rsid w:val="00C22E74"/>
    <w:rsid w:val="00C23A75"/>
    <w:rsid w:val="00C23F29"/>
    <w:rsid w:val="00C25242"/>
    <w:rsid w:val="00C30171"/>
    <w:rsid w:val="00C309D8"/>
    <w:rsid w:val="00C34222"/>
    <w:rsid w:val="00C34EBD"/>
    <w:rsid w:val="00C35F96"/>
    <w:rsid w:val="00C3655F"/>
    <w:rsid w:val="00C379BE"/>
    <w:rsid w:val="00C430DB"/>
    <w:rsid w:val="00C43519"/>
    <w:rsid w:val="00C51537"/>
    <w:rsid w:val="00C52BC3"/>
    <w:rsid w:val="00C54B65"/>
    <w:rsid w:val="00C55F9B"/>
    <w:rsid w:val="00C57446"/>
    <w:rsid w:val="00C60042"/>
    <w:rsid w:val="00C60F89"/>
    <w:rsid w:val="00C61AFA"/>
    <w:rsid w:val="00C61D64"/>
    <w:rsid w:val="00C62099"/>
    <w:rsid w:val="00C6367F"/>
    <w:rsid w:val="00C64EA3"/>
    <w:rsid w:val="00C664FD"/>
    <w:rsid w:val="00C72867"/>
    <w:rsid w:val="00C7445D"/>
    <w:rsid w:val="00C75448"/>
    <w:rsid w:val="00C75E81"/>
    <w:rsid w:val="00C76075"/>
    <w:rsid w:val="00C80CF7"/>
    <w:rsid w:val="00C8143F"/>
    <w:rsid w:val="00C81F65"/>
    <w:rsid w:val="00C858C3"/>
    <w:rsid w:val="00C86609"/>
    <w:rsid w:val="00C922E9"/>
    <w:rsid w:val="00C92B4C"/>
    <w:rsid w:val="00C93976"/>
    <w:rsid w:val="00C93B43"/>
    <w:rsid w:val="00C954F6"/>
    <w:rsid w:val="00C978A5"/>
    <w:rsid w:val="00CA1C84"/>
    <w:rsid w:val="00CA6BC5"/>
    <w:rsid w:val="00CB0DD3"/>
    <w:rsid w:val="00CB172C"/>
    <w:rsid w:val="00CB561F"/>
    <w:rsid w:val="00CB6A36"/>
    <w:rsid w:val="00CB78BF"/>
    <w:rsid w:val="00CC27F0"/>
    <w:rsid w:val="00CC4156"/>
    <w:rsid w:val="00CC50AD"/>
    <w:rsid w:val="00CC61CD"/>
    <w:rsid w:val="00CC737B"/>
    <w:rsid w:val="00CD3D87"/>
    <w:rsid w:val="00CD4C40"/>
    <w:rsid w:val="00CD5011"/>
    <w:rsid w:val="00CD56C8"/>
    <w:rsid w:val="00CD7DF4"/>
    <w:rsid w:val="00CE51C6"/>
    <w:rsid w:val="00CE640F"/>
    <w:rsid w:val="00CE66F1"/>
    <w:rsid w:val="00CE6895"/>
    <w:rsid w:val="00CE76BC"/>
    <w:rsid w:val="00CF49A9"/>
    <w:rsid w:val="00CF540E"/>
    <w:rsid w:val="00CF5838"/>
    <w:rsid w:val="00CF6BD4"/>
    <w:rsid w:val="00D003C1"/>
    <w:rsid w:val="00D0124C"/>
    <w:rsid w:val="00D02F07"/>
    <w:rsid w:val="00D05ADC"/>
    <w:rsid w:val="00D116B6"/>
    <w:rsid w:val="00D13937"/>
    <w:rsid w:val="00D156DD"/>
    <w:rsid w:val="00D158C5"/>
    <w:rsid w:val="00D17910"/>
    <w:rsid w:val="00D22A0D"/>
    <w:rsid w:val="00D22F3D"/>
    <w:rsid w:val="00D23796"/>
    <w:rsid w:val="00D25DD2"/>
    <w:rsid w:val="00D27A6C"/>
    <w:rsid w:val="00D27EBE"/>
    <w:rsid w:val="00D33AEE"/>
    <w:rsid w:val="00D368A6"/>
    <w:rsid w:val="00D36A49"/>
    <w:rsid w:val="00D42B7C"/>
    <w:rsid w:val="00D42FB2"/>
    <w:rsid w:val="00D47536"/>
    <w:rsid w:val="00D50E34"/>
    <w:rsid w:val="00D517C6"/>
    <w:rsid w:val="00D57347"/>
    <w:rsid w:val="00D60298"/>
    <w:rsid w:val="00D60589"/>
    <w:rsid w:val="00D61320"/>
    <w:rsid w:val="00D614ED"/>
    <w:rsid w:val="00D64068"/>
    <w:rsid w:val="00D70A9E"/>
    <w:rsid w:val="00D71D84"/>
    <w:rsid w:val="00D72464"/>
    <w:rsid w:val="00D72E4F"/>
    <w:rsid w:val="00D75611"/>
    <w:rsid w:val="00D768EB"/>
    <w:rsid w:val="00D80136"/>
    <w:rsid w:val="00D80C30"/>
    <w:rsid w:val="00D81B14"/>
    <w:rsid w:val="00D81E17"/>
    <w:rsid w:val="00D82AB5"/>
    <w:rsid w:val="00D82D1E"/>
    <w:rsid w:val="00D832D9"/>
    <w:rsid w:val="00D83C45"/>
    <w:rsid w:val="00D90F00"/>
    <w:rsid w:val="00D95935"/>
    <w:rsid w:val="00D975C0"/>
    <w:rsid w:val="00DA04FA"/>
    <w:rsid w:val="00DA0E9B"/>
    <w:rsid w:val="00DA5285"/>
    <w:rsid w:val="00DA7C24"/>
    <w:rsid w:val="00DB0E2E"/>
    <w:rsid w:val="00DB191D"/>
    <w:rsid w:val="00DB2AE8"/>
    <w:rsid w:val="00DB4F91"/>
    <w:rsid w:val="00DB60D6"/>
    <w:rsid w:val="00DB6D0A"/>
    <w:rsid w:val="00DB6F97"/>
    <w:rsid w:val="00DC06BE"/>
    <w:rsid w:val="00DC1F0F"/>
    <w:rsid w:val="00DC3117"/>
    <w:rsid w:val="00DC59C9"/>
    <w:rsid w:val="00DC5DD9"/>
    <w:rsid w:val="00DC6D2D"/>
    <w:rsid w:val="00DC7539"/>
    <w:rsid w:val="00DD1C1C"/>
    <w:rsid w:val="00DD2472"/>
    <w:rsid w:val="00DD2BB4"/>
    <w:rsid w:val="00DD38FC"/>
    <w:rsid w:val="00DD4E59"/>
    <w:rsid w:val="00DD6E49"/>
    <w:rsid w:val="00DD7FD1"/>
    <w:rsid w:val="00DE1DAF"/>
    <w:rsid w:val="00DE3135"/>
    <w:rsid w:val="00DE33B5"/>
    <w:rsid w:val="00DE38F0"/>
    <w:rsid w:val="00DE5E18"/>
    <w:rsid w:val="00DE7504"/>
    <w:rsid w:val="00DE76CB"/>
    <w:rsid w:val="00DF0487"/>
    <w:rsid w:val="00DF16BD"/>
    <w:rsid w:val="00DF2242"/>
    <w:rsid w:val="00DF225F"/>
    <w:rsid w:val="00DF2F0E"/>
    <w:rsid w:val="00DF5349"/>
    <w:rsid w:val="00DF5EA4"/>
    <w:rsid w:val="00DF6DB3"/>
    <w:rsid w:val="00E02681"/>
    <w:rsid w:val="00E02792"/>
    <w:rsid w:val="00E034D8"/>
    <w:rsid w:val="00E04B31"/>
    <w:rsid w:val="00E04CC0"/>
    <w:rsid w:val="00E052C0"/>
    <w:rsid w:val="00E10A91"/>
    <w:rsid w:val="00E119E4"/>
    <w:rsid w:val="00E15816"/>
    <w:rsid w:val="00E1592D"/>
    <w:rsid w:val="00E160D5"/>
    <w:rsid w:val="00E20AC4"/>
    <w:rsid w:val="00E239FF"/>
    <w:rsid w:val="00E25466"/>
    <w:rsid w:val="00E27D7B"/>
    <w:rsid w:val="00E30556"/>
    <w:rsid w:val="00E30981"/>
    <w:rsid w:val="00E30CB5"/>
    <w:rsid w:val="00E32876"/>
    <w:rsid w:val="00E32CBC"/>
    <w:rsid w:val="00E33136"/>
    <w:rsid w:val="00E34D7C"/>
    <w:rsid w:val="00E35602"/>
    <w:rsid w:val="00E3723D"/>
    <w:rsid w:val="00E374CA"/>
    <w:rsid w:val="00E37F03"/>
    <w:rsid w:val="00E44C89"/>
    <w:rsid w:val="00E52DDC"/>
    <w:rsid w:val="00E53617"/>
    <w:rsid w:val="00E54F84"/>
    <w:rsid w:val="00E56F0E"/>
    <w:rsid w:val="00E57FA6"/>
    <w:rsid w:val="00E602A2"/>
    <w:rsid w:val="00E609E6"/>
    <w:rsid w:val="00E61BA2"/>
    <w:rsid w:val="00E63864"/>
    <w:rsid w:val="00E6403F"/>
    <w:rsid w:val="00E70F28"/>
    <w:rsid w:val="00E7159D"/>
    <w:rsid w:val="00E71AA1"/>
    <w:rsid w:val="00E751E9"/>
    <w:rsid w:val="00E76EBD"/>
    <w:rsid w:val="00E770C4"/>
    <w:rsid w:val="00E77413"/>
    <w:rsid w:val="00E800D0"/>
    <w:rsid w:val="00E83F99"/>
    <w:rsid w:val="00E84C5A"/>
    <w:rsid w:val="00E861DB"/>
    <w:rsid w:val="00E86CB1"/>
    <w:rsid w:val="00E90FD8"/>
    <w:rsid w:val="00E93406"/>
    <w:rsid w:val="00E93AAD"/>
    <w:rsid w:val="00E955CC"/>
    <w:rsid w:val="00E956C5"/>
    <w:rsid w:val="00E95C39"/>
    <w:rsid w:val="00E96852"/>
    <w:rsid w:val="00E96A26"/>
    <w:rsid w:val="00E9754D"/>
    <w:rsid w:val="00EA0AFB"/>
    <w:rsid w:val="00EA0CB7"/>
    <w:rsid w:val="00EA28E4"/>
    <w:rsid w:val="00EA2C39"/>
    <w:rsid w:val="00EA2F7D"/>
    <w:rsid w:val="00EA38D1"/>
    <w:rsid w:val="00EA3960"/>
    <w:rsid w:val="00EA49C5"/>
    <w:rsid w:val="00EA727C"/>
    <w:rsid w:val="00EA7B97"/>
    <w:rsid w:val="00EA7C41"/>
    <w:rsid w:val="00EB0A3C"/>
    <w:rsid w:val="00EB0A96"/>
    <w:rsid w:val="00EB151C"/>
    <w:rsid w:val="00EB4391"/>
    <w:rsid w:val="00EB559B"/>
    <w:rsid w:val="00EB5E6A"/>
    <w:rsid w:val="00EB6091"/>
    <w:rsid w:val="00EB77F9"/>
    <w:rsid w:val="00EC1231"/>
    <w:rsid w:val="00EC4746"/>
    <w:rsid w:val="00EC52B4"/>
    <w:rsid w:val="00EC5769"/>
    <w:rsid w:val="00EC6553"/>
    <w:rsid w:val="00EC7D00"/>
    <w:rsid w:val="00ED0304"/>
    <w:rsid w:val="00ED6C0C"/>
    <w:rsid w:val="00ED7398"/>
    <w:rsid w:val="00EE193A"/>
    <w:rsid w:val="00EE38FA"/>
    <w:rsid w:val="00EE3E2C"/>
    <w:rsid w:val="00EE4A78"/>
    <w:rsid w:val="00EE5D23"/>
    <w:rsid w:val="00EE69B2"/>
    <w:rsid w:val="00EE750D"/>
    <w:rsid w:val="00EF26C9"/>
    <w:rsid w:val="00EF3CA4"/>
    <w:rsid w:val="00EF3D83"/>
    <w:rsid w:val="00EF6A58"/>
    <w:rsid w:val="00EF7859"/>
    <w:rsid w:val="00F00357"/>
    <w:rsid w:val="00F014DA"/>
    <w:rsid w:val="00F02591"/>
    <w:rsid w:val="00F06B58"/>
    <w:rsid w:val="00F11FAB"/>
    <w:rsid w:val="00F136B1"/>
    <w:rsid w:val="00F15E85"/>
    <w:rsid w:val="00F17D87"/>
    <w:rsid w:val="00F21129"/>
    <w:rsid w:val="00F22F28"/>
    <w:rsid w:val="00F2717F"/>
    <w:rsid w:val="00F3053C"/>
    <w:rsid w:val="00F30B0A"/>
    <w:rsid w:val="00F33055"/>
    <w:rsid w:val="00F350E4"/>
    <w:rsid w:val="00F37CD2"/>
    <w:rsid w:val="00F40C89"/>
    <w:rsid w:val="00F43E2E"/>
    <w:rsid w:val="00F44504"/>
    <w:rsid w:val="00F4557C"/>
    <w:rsid w:val="00F50560"/>
    <w:rsid w:val="00F512AA"/>
    <w:rsid w:val="00F51513"/>
    <w:rsid w:val="00F52F9F"/>
    <w:rsid w:val="00F5508B"/>
    <w:rsid w:val="00F550A2"/>
    <w:rsid w:val="00F5696E"/>
    <w:rsid w:val="00F56F8F"/>
    <w:rsid w:val="00F60EFF"/>
    <w:rsid w:val="00F64DF5"/>
    <w:rsid w:val="00F67AE7"/>
    <w:rsid w:val="00F67D2D"/>
    <w:rsid w:val="00F7306E"/>
    <w:rsid w:val="00F837F1"/>
    <w:rsid w:val="00F85623"/>
    <w:rsid w:val="00F858F2"/>
    <w:rsid w:val="00F860CC"/>
    <w:rsid w:val="00F87963"/>
    <w:rsid w:val="00F90E0F"/>
    <w:rsid w:val="00F94398"/>
    <w:rsid w:val="00F95D70"/>
    <w:rsid w:val="00FA36A5"/>
    <w:rsid w:val="00FA6C13"/>
    <w:rsid w:val="00FB1FC3"/>
    <w:rsid w:val="00FB2B56"/>
    <w:rsid w:val="00FB2CDF"/>
    <w:rsid w:val="00FB37E4"/>
    <w:rsid w:val="00FB49B8"/>
    <w:rsid w:val="00FB55D5"/>
    <w:rsid w:val="00FB5A9C"/>
    <w:rsid w:val="00FB6796"/>
    <w:rsid w:val="00FC0312"/>
    <w:rsid w:val="00FC0AD7"/>
    <w:rsid w:val="00FC12BF"/>
    <w:rsid w:val="00FC2C60"/>
    <w:rsid w:val="00FD3E6F"/>
    <w:rsid w:val="00FD4D76"/>
    <w:rsid w:val="00FD51B9"/>
    <w:rsid w:val="00FD55DC"/>
    <w:rsid w:val="00FD55EC"/>
    <w:rsid w:val="00FD5849"/>
    <w:rsid w:val="00FD64D4"/>
    <w:rsid w:val="00FE15B5"/>
    <w:rsid w:val="00FE2A39"/>
    <w:rsid w:val="00FF39CF"/>
    <w:rsid w:val="00FF55AA"/>
    <w:rsid w:val="00FF6F8B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F1680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1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21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2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A222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D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805C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D5ED7-6F93-4521-ADB6-3039E740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159</TotalTime>
  <Pages>1</Pages>
  <Words>31</Words>
  <Characters>184</Characters>
  <Application>Microsoft Office Word</Application>
  <DocSecurity>0</DocSecurity>
  <Lines>53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– Agency Financial Statement Disclosure: Materiality Assessment</vt:lpstr>
    </vt:vector>
  </TitlesOfParts>
  <Company>Northern Territory Government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A3 – Agency Financial Statement Disclosure: Materiality Assessment</dc:title>
  <dc:creator>nlu</dc:creator>
  <cp:lastModifiedBy>Ana Watkins</cp:lastModifiedBy>
  <cp:revision>14</cp:revision>
  <cp:lastPrinted>2026-03-29T23:33:00Z</cp:lastPrinted>
  <dcterms:created xsi:type="dcterms:W3CDTF">2025-05-21T23:49:00Z</dcterms:created>
  <dcterms:modified xsi:type="dcterms:W3CDTF">2026-04-16T05:57:00Z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